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1080" w:type="dxa"/>
        <w:shd w:val="clear" w:color="auto" w:fill="8A8A8A" w:themeFill="accent6"/>
        <w:tblLook w:val="0600" w:firstRow="0" w:lastRow="0" w:firstColumn="0" w:lastColumn="0" w:noHBand="1" w:noVBand="1"/>
      </w:tblPr>
      <w:tblGrid>
        <w:gridCol w:w="6930"/>
        <w:gridCol w:w="2060"/>
      </w:tblGrid>
      <w:tr w:rsidR="00E3286D" w:rsidRPr="00FF3323" w14:paraId="2BEDB400" w14:textId="77777777" w:rsidTr="005F62C9">
        <w:trPr>
          <w:trHeight w:val="1728"/>
        </w:trPr>
        <w:tc>
          <w:tcPr>
            <w:tcW w:w="6930" w:type="dxa"/>
            <w:vAlign w:val="center"/>
          </w:tcPr>
          <w:p w14:paraId="485117B3" w14:textId="7E1DF2F9" w:rsidR="00E3286D" w:rsidRPr="00FF3323" w:rsidRDefault="00A66385" w:rsidP="00A66385">
            <w:pPr>
              <w:pStyle w:val="Titre"/>
            </w:pPr>
            <w:r>
              <w:rPr>
                <w:color w:val="FFFFFF" w:themeColor="background1"/>
                <w:sz w:val="32"/>
              </w:rPr>
              <w:t>Cuestionario de Conformidad: Análisis del dispositivo de las contrapartes OSC/Fundaciones</w:t>
            </w:r>
          </w:p>
        </w:tc>
        <w:tc>
          <w:tcPr>
            <w:tcW w:w="2060" w:type="dxa"/>
            <w:vAlign w:val="center"/>
          </w:tcPr>
          <w:p w14:paraId="6A070F95" w14:textId="12BD2F77" w:rsidR="00E3286D" w:rsidRPr="00FF3323" w:rsidRDefault="00A66385" w:rsidP="00E3286D">
            <w:pPr>
              <w:spacing w:after="0"/>
              <w:jc w:val="right"/>
            </w:pPr>
            <w:r>
              <w:rPr>
                <w:noProof/>
              </w:rPr>
              <w:drawing>
                <wp:inline distT="0" distB="0" distL="0" distR="0" wp14:anchorId="2A52B7C9" wp14:editId="42615F41">
                  <wp:extent cx="1103811" cy="642575"/>
                  <wp:effectExtent l="0" t="0" r="0" b="0"/>
                  <wp:docPr id="2" name="Image 2"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591F3AEA" w14:textId="77777777" w:rsidR="00E3286D" w:rsidRPr="00F87558" w:rsidRDefault="00E3286D" w:rsidP="001B693F">
      <w:pPr>
        <w:spacing w:after="120" w:line="240" w:lineRule="auto"/>
        <w:rPr>
          <w:sz w:val="16"/>
        </w:rPr>
      </w:pPr>
    </w:p>
    <w:p w14:paraId="5954C6FB" w14:textId="77777777" w:rsidR="009359BD" w:rsidRDefault="009359BD" w:rsidP="001B693F">
      <w:pPr>
        <w:pStyle w:val="Titre1"/>
        <w:spacing w:before="0" w:after="120" w:line="240" w:lineRule="auto"/>
      </w:pPr>
    </w:p>
    <w:p w14:paraId="1E2417D3" w14:textId="7C4760AD" w:rsidR="00E3286D" w:rsidRPr="00FF3323" w:rsidRDefault="00A66385" w:rsidP="001B693F">
      <w:pPr>
        <w:pStyle w:val="Titre1"/>
        <w:spacing w:before="0" w:after="120" w:line="240" w:lineRule="auto"/>
      </w:pPr>
      <w:r>
        <w:t>Preámbulo:</w:t>
      </w:r>
    </w:p>
    <w:p w14:paraId="69B2B3F2" w14:textId="457260B7" w:rsidR="00A66385" w:rsidRDefault="00A66385" w:rsidP="00A66385">
      <w:pPr>
        <w:spacing w:after="0"/>
        <w:jc w:val="both"/>
        <w:rPr>
          <w:i/>
          <w:sz w:val="20"/>
          <w:szCs w:val="20"/>
        </w:rPr>
      </w:pPr>
      <w:r>
        <w:rPr>
          <w:i/>
          <w:sz w:val="20"/>
        </w:rPr>
        <w:t xml:space="preserve">El objetivo del presente cuestionario es permitir al grupo AFD evaluar la calidad, exhaustividad y grado de desarrollo del dispositivo destinado a gestionar el riesgo de incumplimiento normativo de las contrapartes OSC, en particular respecto a los riesgos de blanqueo de capitales, financiamiento del terrorismo, </w:t>
      </w:r>
      <w:r w:rsidR="003831E4">
        <w:rPr>
          <w:i/>
          <w:sz w:val="20"/>
        </w:rPr>
        <w:t>prácticas ilícitas</w:t>
      </w:r>
      <w:r>
        <w:rPr>
          <w:i/>
          <w:sz w:val="20"/>
        </w:rPr>
        <w:t xml:space="preserve"> (incluidos el fraude, la corrupción y el desvío de la ayuda) y la violación de la normativa </w:t>
      </w:r>
      <w:r w:rsidR="003831E4">
        <w:rPr>
          <w:i/>
          <w:sz w:val="20"/>
        </w:rPr>
        <w:t>relativa a las</w:t>
      </w:r>
      <w:r>
        <w:rPr>
          <w:i/>
          <w:sz w:val="20"/>
        </w:rPr>
        <w:t xml:space="preserve"> sanciones</w:t>
      </w:r>
      <w:r w:rsidR="003831E4">
        <w:rPr>
          <w:i/>
          <w:sz w:val="20"/>
        </w:rPr>
        <w:t xml:space="preserve"> financieras</w:t>
      </w:r>
      <w:r>
        <w:rPr>
          <w:i/>
          <w:sz w:val="20"/>
        </w:rPr>
        <w:t xml:space="preserve">, durante toda la relación comercial. La vigencia del presente cuestionario es de tres años. </w:t>
      </w:r>
    </w:p>
    <w:p w14:paraId="07AE30E5" w14:textId="77777777" w:rsidR="00F87558" w:rsidRPr="00F87558" w:rsidRDefault="00F87558" w:rsidP="001B569A">
      <w:pPr>
        <w:spacing w:after="120" w:line="240" w:lineRule="auto"/>
        <w:rPr>
          <w:sz w:val="12"/>
        </w:rPr>
      </w:pPr>
    </w:p>
    <w:p w14:paraId="40967CD6" w14:textId="77777777" w:rsidR="00A66385" w:rsidRPr="00A66385" w:rsidRDefault="00A66385" w:rsidP="00A66385">
      <w:pPr>
        <w:pStyle w:val="Titre1"/>
        <w:rPr>
          <w:bCs/>
        </w:rPr>
      </w:pPr>
      <w:r>
        <w:t xml:space="preserve">1. </w:t>
      </w:r>
      <w:r>
        <w:rPr>
          <w:sz w:val="28"/>
        </w:rPr>
        <w:t xml:space="preserve">PRESENTACIÓN DE LA OSC/FUNDACIÓN Y SUS ZONAS DE INTERVENCIÓN </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2688"/>
        <w:gridCol w:w="3047"/>
        <w:gridCol w:w="2765"/>
        <w:gridCol w:w="2244"/>
      </w:tblGrid>
      <w:tr w:rsidR="00A66385" w:rsidRPr="00FF3323" w14:paraId="311AE7FD" w14:textId="77777777" w:rsidTr="00AF1F6A">
        <w:trPr>
          <w:trHeight w:val="544"/>
        </w:trPr>
        <w:tc>
          <w:tcPr>
            <w:tcW w:w="2688" w:type="dxa"/>
            <w:vMerge w:val="restart"/>
          </w:tcPr>
          <w:p w14:paraId="683FE7B2" w14:textId="77777777" w:rsidR="00687CFB" w:rsidRPr="0007037C" w:rsidRDefault="00A66385" w:rsidP="00F7506E">
            <w:pPr>
              <w:pStyle w:val="tiquettes"/>
              <w:rPr>
                <w:b/>
              </w:rPr>
            </w:pPr>
            <w:r>
              <w:rPr>
                <w:b/>
              </w:rPr>
              <w:t>Nombre y objeto social de la OSC/FUNDACIÓN:</w:t>
            </w:r>
          </w:p>
        </w:tc>
        <w:sdt>
          <w:sdtPr>
            <w:rPr>
              <w:sz w:val="20"/>
            </w:rPr>
            <w:id w:val="995142855"/>
            <w:placeholder>
              <w:docPart w:val="DefaultPlaceholder_-1854013440"/>
            </w:placeholder>
            <w:showingPlcHdr/>
          </w:sdtPr>
          <w:sdtEndPr>
            <w:rPr>
              <w:sz w:val="22"/>
            </w:rPr>
          </w:sdtEndPr>
          <w:sdtContent>
            <w:tc>
              <w:tcPr>
                <w:tcW w:w="3047" w:type="dxa"/>
                <w:shd w:val="clear" w:color="auto" w:fill="FFFFFF" w:themeFill="background1"/>
              </w:tcPr>
              <w:p w14:paraId="76A87C37" w14:textId="77777777" w:rsidR="00687CFB" w:rsidRPr="00FF3323" w:rsidRDefault="00A66385" w:rsidP="00FD35A6">
                <w:r>
                  <w:rPr>
                    <w:rStyle w:val="Textedelespacerserv"/>
                    <w:sz w:val="20"/>
                  </w:rPr>
                  <w:t>Haga clic o pulse aquí para introducir texto.</w:t>
                </w:r>
              </w:p>
            </w:tc>
          </w:sdtContent>
        </w:sdt>
        <w:tc>
          <w:tcPr>
            <w:tcW w:w="2765" w:type="dxa"/>
            <w:vMerge w:val="restart"/>
          </w:tcPr>
          <w:p w14:paraId="38B2410B" w14:textId="77777777" w:rsidR="00687CFB" w:rsidRPr="0007037C" w:rsidRDefault="00A66385" w:rsidP="00FD35A6">
            <w:pPr>
              <w:pStyle w:val="tiquettes"/>
              <w:rPr>
                <w:b/>
              </w:rPr>
            </w:pPr>
            <w:r>
              <w:rPr>
                <w:b/>
              </w:rPr>
              <w:t>Fecha de creación:</w:t>
            </w:r>
          </w:p>
        </w:tc>
        <w:sdt>
          <w:sdtPr>
            <w:rPr>
              <w:sz w:val="20"/>
            </w:rPr>
            <w:id w:val="-953711517"/>
            <w:placeholder>
              <w:docPart w:val="DefaultPlaceholder_-1854013438"/>
            </w:placeholder>
            <w:showingPlcHdr/>
            <w:date w:fullDate="2023-10-11T00:00:00Z">
              <w:dateFormat w:val="dd/MM/yyyy"/>
              <w:lid w:val="es-419"/>
              <w:storeMappedDataAs w:val="dateTime"/>
              <w:calendar w:val="gregorian"/>
            </w:date>
          </w:sdtPr>
          <w:sdtEndPr>
            <w:rPr>
              <w:sz w:val="22"/>
            </w:rPr>
          </w:sdtEndPr>
          <w:sdtContent>
            <w:tc>
              <w:tcPr>
                <w:tcW w:w="2244" w:type="dxa"/>
                <w:vMerge w:val="restart"/>
                <w:shd w:val="clear" w:color="auto" w:fill="FFFFFF" w:themeFill="background1"/>
              </w:tcPr>
              <w:p w14:paraId="29760E9A" w14:textId="77777777" w:rsidR="00687CFB" w:rsidRPr="00FF3323" w:rsidRDefault="00A66385" w:rsidP="00FD35A6">
                <w:r>
                  <w:rPr>
                    <w:rStyle w:val="Textedelespacerserv"/>
                    <w:sz w:val="20"/>
                  </w:rPr>
                  <w:t>Haga clic o pulse aquí para introducir texto.</w:t>
                </w:r>
              </w:p>
            </w:tc>
          </w:sdtContent>
        </w:sdt>
      </w:tr>
      <w:tr w:rsidR="00A66385" w:rsidRPr="00FF3323" w14:paraId="361DEF94" w14:textId="77777777" w:rsidTr="001B569A">
        <w:trPr>
          <w:trHeight w:val="116"/>
        </w:trPr>
        <w:tc>
          <w:tcPr>
            <w:tcW w:w="2688" w:type="dxa"/>
            <w:vMerge/>
          </w:tcPr>
          <w:p w14:paraId="704297AB" w14:textId="77777777" w:rsidR="00687CFB" w:rsidRPr="00FF3323" w:rsidRDefault="00687CFB" w:rsidP="00FD35A6">
            <w:pPr>
              <w:pStyle w:val="tiquettes"/>
            </w:pPr>
          </w:p>
        </w:tc>
        <w:tc>
          <w:tcPr>
            <w:tcW w:w="3047" w:type="dxa"/>
          </w:tcPr>
          <w:p w14:paraId="45C17541" w14:textId="77777777" w:rsidR="00687CFB" w:rsidRPr="00FF3323" w:rsidRDefault="00687CFB" w:rsidP="00FD35A6"/>
        </w:tc>
        <w:tc>
          <w:tcPr>
            <w:tcW w:w="2765" w:type="dxa"/>
            <w:vMerge/>
          </w:tcPr>
          <w:p w14:paraId="29BC1B73" w14:textId="77777777" w:rsidR="00687CFB" w:rsidRPr="00FF3323" w:rsidRDefault="00687CFB" w:rsidP="00FD35A6">
            <w:pPr>
              <w:pStyle w:val="tiquettes"/>
            </w:pPr>
          </w:p>
        </w:tc>
        <w:tc>
          <w:tcPr>
            <w:tcW w:w="2244" w:type="dxa"/>
            <w:vMerge/>
            <w:shd w:val="clear" w:color="auto" w:fill="FFFFFF" w:themeFill="background1"/>
          </w:tcPr>
          <w:p w14:paraId="3075E6A4" w14:textId="77777777" w:rsidR="00687CFB" w:rsidRPr="00FF3323" w:rsidRDefault="00687CFB" w:rsidP="00FD35A6"/>
        </w:tc>
      </w:tr>
      <w:tr w:rsidR="00A66385" w:rsidRPr="00FF3323" w14:paraId="5A5CFFD8" w14:textId="77777777" w:rsidTr="001B569A">
        <w:trPr>
          <w:trHeight w:val="662"/>
        </w:trPr>
        <w:tc>
          <w:tcPr>
            <w:tcW w:w="2688" w:type="dxa"/>
          </w:tcPr>
          <w:p w14:paraId="3F9B9E49" w14:textId="77777777" w:rsidR="00FD35A6" w:rsidRDefault="00A66385" w:rsidP="00FD35A6">
            <w:pPr>
              <w:pStyle w:val="tiquettes"/>
              <w:rPr>
                <w:b/>
              </w:rPr>
            </w:pPr>
            <w:r>
              <w:rPr>
                <w:b/>
              </w:rPr>
              <w:t>Número de empleados:</w:t>
            </w:r>
          </w:p>
          <w:p w14:paraId="58686568" w14:textId="77777777" w:rsidR="000D0038" w:rsidRDefault="000D0038" w:rsidP="00FD35A6">
            <w:pPr>
              <w:pStyle w:val="tiquettes"/>
              <w:rPr>
                <w:b/>
              </w:rPr>
            </w:pPr>
          </w:p>
          <w:p w14:paraId="357CDDFA" w14:textId="53632A2E" w:rsidR="000D0038" w:rsidRPr="0007037C" w:rsidRDefault="000D0038" w:rsidP="00FD35A6">
            <w:pPr>
              <w:pStyle w:val="tiquettes"/>
              <w:rPr>
                <w:b/>
              </w:rPr>
            </w:pPr>
          </w:p>
        </w:tc>
        <w:tc>
          <w:tcPr>
            <w:tcW w:w="3047" w:type="dxa"/>
            <w:shd w:val="clear" w:color="auto" w:fill="FFFFFF" w:themeFill="background1"/>
          </w:tcPr>
          <w:p w14:paraId="125C982A" w14:textId="77777777" w:rsidR="00FD35A6" w:rsidRPr="001B569A" w:rsidRDefault="00FD35A6" w:rsidP="00FD35A6">
            <w:pPr>
              <w:rPr>
                <w:sz w:val="20"/>
              </w:rPr>
            </w:pPr>
          </w:p>
        </w:tc>
        <w:tc>
          <w:tcPr>
            <w:tcW w:w="2765" w:type="dxa"/>
          </w:tcPr>
          <w:p w14:paraId="05463CA8" w14:textId="77777777" w:rsidR="00FD35A6" w:rsidRPr="0007037C" w:rsidRDefault="00A66385" w:rsidP="00FD35A6">
            <w:pPr>
              <w:pStyle w:val="tiquettes"/>
              <w:rPr>
                <w:b/>
              </w:rPr>
            </w:pPr>
            <w:r>
              <w:rPr>
                <w:b/>
              </w:rPr>
              <w:t>Principales zonas de intervención:</w:t>
            </w:r>
          </w:p>
        </w:tc>
        <w:sdt>
          <w:sdtPr>
            <w:id w:val="-1931498504"/>
            <w:placeholder>
              <w:docPart w:val="DefaultPlaceholder_-1854013440"/>
            </w:placeholder>
            <w:showingPlcHdr/>
          </w:sdtPr>
          <w:sdtEndPr/>
          <w:sdtContent>
            <w:tc>
              <w:tcPr>
                <w:tcW w:w="2244" w:type="dxa"/>
                <w:shd w:val="clear" w:color="auto" w:fill="FFFFFF" w:themeFill="background1"/>
              </w:tcPr>
              <w:p w14:paraId="7291B1C0" w14:textId="77777777" w:rsidR="00FD35A6" w:rsidRPr="00FF3323" w:rsidRDefault="00A66385" w:rsidP="00A66385">
                <w:r>
                  <w:rPr>
                    <w:rStyle w:val="Textedelespacerserv"/>
                    <w:sz w:val="18"/>
                  </w:rPr>
                  <w:t>Haga clic o pulse aquí para introducir texto.</w:t>
                </w:r>
              </w:p>
            </w:tc>
          </w:sdtContent>
        </w:sdt>
      </w:tr>
      <w:tr w:rsidR="00097323" w:rsidRPr="00FF3323" w14:paraId="794488B8" w14:textId="77777777" w:rsidTr="00097323">
        <w:trPr>
          <w:trHeight w:val="662"/>
        </w:trPr>
        <w:tc>
          <w:tcPr>
            <w:tcW w:w="268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5775335" w14:textId="0600B517" w:rsidR="00097323" w:rsidRPr="0007037C" w:rsidRDefault="00097323" w:rsidP="00097323">
            <w:pPr>
              <w:pStyle w:val="tiquettes"/>
              <w:rPr>
                <w:b/>
              </w:rPr>
            </w:pPr>
            <w:r>
              <w:rPr>
                <w:b/>
              </w:rPr>
              <w:t xml:space="preserve">Lugar </w:t>
            </w:r>
            <w:r w:rsidR="003831E4">
              <w:rPr>
                <w:b/>
              </w:rPr>
              <w:t>en que se registró</w:t>
            </w:r>
            <w:r>
              <w:rPr>
                <w:b/>
              </w:rPr>
              <w:t>:</w:t>
            </w:r>
          </w:p>
        </w:tc>
        <w:sdt>
          <w:sdtPr>
            <w:id w:val="1835413100"/>
            <w:placeholder>
              <w:docPart w:val="E5120A95989340D9A917806293311064"/>
            </w:placeholder>
            <w:showingPlcHdr/>
          </w:sdtPr>
          <w:sdtEndPr/>
          <w:sdtContent>
            <w:tc>
              <w:tcPr>
                <w:tcW w:w="8056" w:type="dxa"/>
                <w:gridSpan w:val="3"/>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607B67A8" w14:textId="77777777" w:rsidR="00097323" w:rsidRPr="00FF3323" w:rsidRDefault="00097323" w:rsidP="00097323">
                <w:r>
                  <w:rPr>
                    <w:rStyle w:val="Textedelespacerserv"/>
                    <w:color w:val="auto"/>
                  </w:rPr>
                  <w:t>Haga clic o pulse aquí para introducir texto.</w:t>
                </w:r>
              </w:p>
            </w:tc>
          </w:sdtContent>
        </w:sdt>
      </w:tr>
    </w:tbl>
    <w:p w14:paraId="26546FDB" w14:textId="77777777" w:rsidR="00097323" w:rsidRDefault="00097323" w:rsidP="001B569A">
      <w:pPr>
        <w:spacing w:after="120" w:line="240" w:lineRule="auto"/>
        <w:rPr>
          <w:sz w:val="16"/>
        </w:rPr>
      </w:pPr>
    </w:p>
    <w:p w14:paraId="0FCF1856" w14:textId="77777777" w:rsidR="00A66385" w:rsidRDefault="00A66385" w:rsidP="00A66385">
      <w:pPr>
        <w:pStyle w:val="Titre1"/>
        <w:rPr>
          <w:bCs/>
          <w:sz w:val="28"/>
        </w:rPr>
      </w:pPr>
      <w:r>
        <w:rPr>
          <w:sz w:val="28"/>
        </w:rPr>
        <w:t xml:space="preserve">2. REPRESENTACIÓN Y RELACIONES CON SERVIDORES PÚBLICOS </w:t>
      </w:r>
    </w:p>
    <w:p w14:paraId="16E556AA" w14:textId="77777777" w:rsidR="001B569A" w:rsidRPr="00F87558" w:rsidRDefault="001B569A" w:rsidP="00A66385">
      <w:pPr>
        <w:rPr>
          <w:sz w:val="18"/>
        </w:rPr>
      </w:pPr>
      <w:r>
        <w:rPr>
          <w:i/>
          <w:noProof/>
          <w:color w:val="002060"/>
          <w:sz w:val="16"/>
        </w:rPr>
        <mc:AlternateContent>
          <mc:Choice Requires="wps">
            <w:drawing>
              <wp:anchor distT="0" distB="0" distL="114300" distR="114300" simplePos="0" relativeHeight="251664384" behindDoc="1" locked="0" layoutInCell="1" allowOverlap="1" wp14:anchorId="2C901429" wp14:editId="2E6230AD">
                <wp:simplePos x="0" y="0"/>
                <wp:positionH relativeFrom="column">
                  <wp:posOffset>-137160</wp:posOffset>
                </wp:positionH>
                <wp:positionV relativeFrom="paragraph">
                  <wp:posOffset>171450</wp:posOffset>
                </wp:positionV>
                <wp:extent cx="6824663" cy="890270"/>
                <wp:effectExtent l="0" t="0" r="14605" b="24130"/>
                <wp:wrapNone/>
                <wp:docPr id="7" name="Rectangle avec coins arrondis en diagonale 7"/>
                <wp:cNvGraphicFramePr/>
                <a:graphic xmlns:a="http://schemas.openxmlformats.org/drawingml/2006/main">
                  <a:graphicData uri="http://schemas.microsoft.com/office/word/2010/wordprocessingShape">
                    <wps:wsp>
                      <wps:cNvSpPr/>
                      <wps:spPr>
                        <a:xfrm>
                          <a:off x="0" y="0"/>
                          <a:ext cx="6824663" cy="890270"/>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6257A074" id="Rectangle avec coins arrondis en diagonale 7" o:spid="_x0000_s1026" style="position:absolute;margin-left:-10.8pt;margin-top:13.5pt;width:537.4pt;height:70.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824663,890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" path="m148381,l6824663,r,l6824663,741889v,81949,-66432,148381,-148381,148381l,890270r,l,148381c,66432,66432,,148381,xe" fillcolor="#c6d9f1 [671]" strokecolor="#b3a539 [1604]" strokeweight="1pt">
                <v:path arrowok="t" o:connecttype="custom" o:connectlocs="148381,0;6824663,0;6824663,0;6824663,741889;6676282,890270;0,890270;0,890270;0,148381;148381,0" o:connectangles="0,0,0,0,0,0,0,0,0"/>
              </v:shape>
            </w:pict>
          </mc:Fallback>
        </mc:AlternateContent>
      </w:r>
    </w:p>
    <w:p w14:paraId="773A6CCE" w14:textId="77777777" w:rsidR="001B569A" w:rsidRDefault="001B569A" w:rsidP="00A66385">
      <w:r>
        <w:rPr>
          <w:i/>
          <w:color w:val="002060"/>
          <w:sz w:val="20"/>
        </w:rPr>
        <w:t xml:space="preserve">Se entiende por representante legal de una </w:t>
      </w:r>
      <w:r>
        <w:rPr>
          <w:i/>
          <w:color w:val="002060"/>
          <w:sz w:val="20"/>
          <w:u w:val="single"/>
        </w:rPr>
        <w:t>asociación</w:t>
      </w:r>
      <w:r>
        <w:rPr>
          <w:i/>
          <w:color w:val="002060"/>
          <w:sz w:val="20"/>
        </w:rPr>
        <w:t xml:space="preserve"> la persona o personas con la facultad de comprometer la responsabilidad de la asociación y que </w:t>
      </w:r>
      <w:r>
        <w:rPr>
          <w:rFonts w:asciiTheme="majorHAnsi" w:hAnsiTheme="majorHAnsi"/>
          <w:i/>
          <w:color w:val="002060"/>
          <w:sz w:val="20"/>
        </w:rPr>
        <w:t>actúan en nombre y por cuenta de esta.</w:t>
      </w:r>
      <w:r>
        <w:rPr>
          <w:i/>
          <w:color w:val="002060"/>
          <w:sz w:val="20"/>
        </w:rPr>
        <w:t xml:space="preserve"> En el caso de una </w:t>
      </w:r>
      <w:r>
        <w:rPr>
          <w:i/>
          <w:color w:val="002060"/>
          <w:sz w:val="20"/>
          <w:u w:val="single"/>
        </w:rPr>
        <w:t>fundación</w:t>
      </w:r>
      <w:r>
        <w:rPr>
          <w:i/>
          <w:color w:val="002060"/>
          <w:sz w:val="20"/>
        </w:rPr>
        <w:t>, se considerarán representantes legales el presidente, el director general y los miembros del consejo de administración de la fundación (Decreto n.º 2018-284, de 18 de abril de 2018, por el que se refuerza el dispositivo francés de lucha contra el blanqueo de capitales y el financiamiento del terrorismo).</w:t>
      </w:r>
    </w:p>
    <w:p w14:paraId="176D0BC1" w14:textId="77777777" w:rsidR="001B569A" w:rsidRPr="001B569A" w:rsidRDefault="001B569A" w:rsidP="00A66385">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4769"/>
      </w:tblGrid>
      <w:tr w:rsidR="001B569A" w:rsidRPr="00FF3323" w14:paraId="37A918CA" w14:textId="77777777" w:rsidTr="001B569A">
        <w:trPr>
          <w:trHeight w:val="43"/>
        </w:trPr>
        <w:tc>
          <w:tcPr>
            <w:tcW w:w="5098" w:type="dxa"/>
          </w:tcPr>
          <w:p w14:paraId="4D68BAC3" w14:textId="77777777" w:rsidR="001B569A" w:rsidRPr="001B569A" w:rsidRDefault="001B569A" w:rsidP="001B569A">
            <w:pPr>
              <w:pStyle w:val="tiquettes"/>
              <w:rPr>
                <w:b/>
              </w:rPr>
            </w:pPr>
            <w:r>
              <w:rPr>
                <w:b/>
              </w:rPr>
              <w:t xml:space="preserve">¿Quién es o quiénes son los representantes legales de su institución? </w:t>
            </w:r>
          </w:p>
          <w:p w14:paraId="45D1A7E7" w14:textId="77777777" w:rsidR="001B569A" w:rsidRPr="00FF3323" w:rsidRDefault="001B569A" w:rsidP="00D360B3">
            <w:pPr>
              <w:pStyle w:val="tiquettes"/>
            </w:pPr>
          </w:p>
        </w:tc>
        <w:sdt>
          <w:sdtPr>
            <w:id w:val="-2095621164"/>
            <w:placeholder>
              <w:docPart w:val="DefaultPlaceholder_-1854013440"/>
            </w:placeholder>
            <w:showingPlcHdr/>
          </w:sdtPr>
          <w:sdtEndPr/>
          <w:sdtContent>
            <w:tc>
              <w:tcPr>
                <w:tcW w:w="4769" w:type="dxa"/>
                <w:shd w:val="clear" w:color="auto" w:fill="FFFFFF" w:themeFill="background1"/>
              </w:tcPr>
              <w:p w14:paraId="17231353" w14:textId="77777777" w:rsidR="001B569A" w:rsidRPr="00FF3323" w:rsidRDefault="001B569A" w:rsidP="00D360B3">
                <w:r>
                  <w:rPr>
                    <w:rStyle w:val="Textedelespacerserv"/>
                  </w:rPr>
                  <w:t>Haga clic o pulse aquí para introducir texto.</w:t>
                </w:r>
              </w:p>
            </w:tc>
          </w:sdtContent>
        </w:sdt>
      </w:tr>
      <w:tr w:rsidR="001B569A" w:rsidRPr="00FF3323" w14:paraId="3AD26F38" w14:textId="77777777" w:rsidTr="001B569A">
        <w:tc>
          <w:tcPr>
            <w:tcW w:w="5098" w:type="dxa"/>
          </w:tcPr>
          <w:p w14:paraId="6D28DBB7" w14:textId="77777777" w:rsidR="001B569A" w:rsidRPr="001B569A" w:rsidRDefault="001B569A" w:rsidP="00D360B3">
            <w:pPr>
              <w:pStyle w:val="tiquettes"/>
              <w:rPr>
                <w:b/>
              </w:rPr>
            </w:pPr>
            <w:r>
              <w:rPr>
                <w:b/>
              </w:rPr>
              <w:t>¿Tienen también la condición de servidor público uno o varios representantes legales de su institución o personas que puedan intervenir en el marco del proyecto financiado por el grupo AFD?</w:t>
            </w:r>
          </w:p>
        </w:tc>
        <w:tc>
          <w:tcPr>
            <w:tcW w:w="4769" w:type="dxa"/>
            <w:shd w:val="clear" w:color="auto" w:fill="FFFFFF" w:themeFill="background1"/>
          </w:tcPr>
          <w:p w14:paraId="5381EF9E" w14:textId="77777777" w:rsidR="001B569A" w:rsidRPr="00FF3323" w:rsidRDefault="001B569A" w:rsidP="00F87558">
            <w:pPr>
              <w:tabs>
                <w:tab w:val="left" w:pos="2700"/>
                <w:tab w:val="left" w:pos="5391"/>
                <w:tab w:val="left" w:pos="8091"/>
              </w:tabs>
            </w:pPr>
          </w:p>
        </w:tc>
      </w:tr>
      <w:tr w:rsidR="00F87558" w:rsidRPr="00FF3323" w14:paraId="266A14D2" w14:textId="77777777" w:rsidTr="001B569A">
        <w:tc>
          <w:tcPr>
            <w:tcW w:w="5098" w:type="dxa"/>
          </w:tcPr>
          <w:p w14:paraId="3601839F" w14:textId="77777777" w:rsidR="00F87558" w:rsidRPr="001B569A" w:rsidRDefault="00F87558" w:rsidP="00D360B3">
            <w:pPr>
              <w:pStyle w:val="tiquettes"/>
              <w:rPr>
                <w:b/>
              </w:rPr>
            </w:pPr>
            <w:r>
              <w:rPr>
                <w:rFonts w:ascii="Calibri" w:hAnsi="Calibri"/>
                <w:i/>
              </w:rPr>
              <w:t>En caso afirmativo, identifique al representante, el cargo que ocupa como servidor público y su empleador</w:t>
            </w:r>
          </w:p>
        </w:tc>
        <w:tc>
          <w:tcPr>
            <w:tcW w:w="4769" w:type="dxa"/>
            <w:shd w:val="clear" w:color="auto" w:fill="FFFFFF" w:themeFill="background1"/>
          </w:tcPr>
          <w:sdt>
            <w:sdtPr>
              <w:id w:val="-1645650200"/>
              <w:placeholder>
                <w:docPart w:val="D85E55E0266648D98A17D9F7F4B2F166"/>
              </w:placeholder>
              <w:showingPlcHdr/>
            </w:sdtPr>
            <w:sdtEndPr/>
            <w:sdtContent>
              <w:p w14:paraId="73234127" w14:textId="77777777" w:rsidR="00F87558" w:rsidRDefault="00F87558" w:rsidP="00F87558">
                <w:r>
                  <w:rPr>
                    <w:rStyle w:val="Textedelespacerserv"/>
                  </w:rPr>
                  <w:t>Haga clic o pulse aquí para introducir texto.</w:t>
                </w:r>
              </w:p>
            </w:sdtContent>
          </w:sdt>
          <w:p w14:paraId="2A875F91" w14:textId="77777777" w:rsidR="00F87558" w:rsidRPr="00FF3323" w:rsidRDefault="00F87558" w:rsidP="00F87558">
            <w:pPr>
              <w:tabs>
                <w:tab w:val="left" w:pos="2700"/>
                <w:tab w:val="left" w:pos="5391"/>
                <w:tab w:val="left" w:pos="8091"/>
              </w:tabs>
            </w:pPr>
          </w:p>
        </w:tc>
      </w:tr>
    </w:tbl>
    <w:p w14:paraId="4EAD7948" w14:textId="77777777" w:rsidR="00A66385" w:rsidRPr="00F87558" w:rsidRDefault="00F87558" w:rsidP="00A66385">
      <w:pPr>
        <w:rPr>
          <w:sz w:val="16"/>
        </w:rPr>
      </w:pPr>
      <w:r>
        <w:rPr>
          <w:noProof/>
          <w:color w:val="002060"/>
          <w:sz w:val="20"/>
        </w:rPr>
        <mc:AlternateContent>
          <mc:Choice Requires="wps">
            <w:drawing>
              <wp:anchor distT="0" distB="0" distL="114300" distR="114300" simplePos="0" relativeHeight="251663360" behindDoc="1" locked="0" layoutInCell="1" allowOverlap="1" wp14:anchorId="07F23724" wp14:editId="723A0ED5">
                <wp:simplePos x="0" y="0"/>
                <wp:positionH relativeFrom="margin">
                  <wp:posOffset>-118110</wp:posOffset>
                </wp:positionH>
                <wp:positionV relativeFrom="paragraph">
                  <wp:posOffset>149860</wp:posOffset>
                </wp:positionV>
                <wp:extent cx="6919595" cy="1228725"/>
                <wp:effectExtent l="0" t="0" r="14605" b="28575"/>
                <wp:wrapNone/>
                <wp:docPr id="6" name="Rectangle avec coins arrondis en diagonale 6"/>
                <wp:cNvGraphicFramePr/>
                <a:graphic xmlns:a="http://schemas.openxmlformats.org/drawingml/2006/main">
                  <a:graphicData uri="http://schemas.microsoft.com/office/word/2010/wordprocessingShape">
                    <wps:wsp>
                      <wps:cNvSpPr/>
                      <wps:spPr>
                        <a:xfrm>
                          <a:off x="0" y="0"/>
                          <a:ext cx="6919595" cy="1228725"/>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4BC356C9" id="Rectangle avec coins arrondis en diagonale 6" o:spid="_x0000_s1026" style="position:absolute;margin-left:-9.3pt;margin-top:11.8pt;width:544.85pt;height:96.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919595,1228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" path="m204792,l6919595,r,l6919595,1023933v,113103,-91689,204792,-204792,204792l,1228725r,l,204792c,91689,91689,,204792,xe" fillcolor="#c6d9f1 [671]" strokecolor="#b3a539 [1604]" strokeweight="1pt">
                <v:path arrowok="t" o:connecttype="custom" o:connectlocs="204792,0;6919595,0;6919595,0;6919595,1023933;6714803,1228725;0,1228725;0,1228725;0,204792;204792,0" o:connectangles="0,0,0,0,0,0,0,0,0"/>
                <w10:wrap anchorx="margin"/>
              </v:shape>
            </w:pict>
          </mc:Fallback>
        </mc:AlternateContent>
      </w:r>
    </w:p>
    <w:p w14:paraId="70129373" w14:textId="77777777" w:rsidR="001B569A" w:rsidRPr="00F87558" w:rsidRDefault="001B569A" w:rsidP="001B569A">
      <w:pPr>
        <w:pStyle w:val="Multiplechoice3"/>
        <w:ind w:left="113" w:right="113"/>
        <w:jc w:val="both"/>
        <w:rPr>
          <w:i/>
          <w:color w:val="002060"/>
          <w:sz w:val="18"/>
        </w:rPr>
      </w:pPr>
      <w:r>
        <w:rPr>
          <w:i/>
          <w:color w:val="002060"/>
          <w:sz w:val="18"/>
        </w:rPr>
        <w:t>La noción de servidor público se refiere a la persona o personas que ostentan la autoridad pública, encargadas de una misión de servicio público o investidas de un mandato electivo público en un país extranjero o en el seno de una organización internacional pública:</w:t>
      </w:r>
    </w:p>
    <w:p w14:paraId="13AF89E2" w14:textId="77777777" w:rsidR="001B569A" w:rsidRPr="00F87558" w:rsidRDefault="001B569A" w:rsidP="001B569A">
      <w:pPr>
        <w:pStyle w:val="Multiplechoice3"/>
        <w:numPr>
          <w:ilvl w:val="0"/>
          <w:numId w:val="3"/>
        </w:numPr>
        <w:ind w:right="735"/>
        <w:jc w:val="both"/>
        <w:rPr>
          <w:i/>
          <w:color w:val="002060"/>
          <w:sz w:val="18"/>
        </w:rPr>
      </w:pPr>
      <w:r>
        <w:rPr>
          <w:i/>
          <w:color w:val="002060"/>
          <w:sz w:val="18"/>
        </w:rPr>
        <w:t>Funcionario o agente de un gobierno / organismo / ministerio / departamento gubernamental</w:t>
      </w:r>
    </w:p>
    <w:p w14:paraId="5049542E" w14:textId="77777777" w:rsidR="001B569A" w:rsidRPr="00F87558" w:rsidRDefault="001B569A" w:rsidP="001B569A">
      <w:pPr>
        <w:pStyle w:val="Multiplechoice3"/>
        <w:numPr>
          <w:ilvl w:val="0"/>
          <w:numId w:val="3"/>
        </w:numPr>
        <w:ind w:right="735"/>
        <w:jc w:val="both"/>
        <w:rPr>
          <w:i/>
          <w:color w:val="002060"/>
          <w:sz w:val="18"/>
        </w:rPr>
      </w:pPr>
      <w:r>
        <w:rPr>
          <w:i/>
          <w:color w:val="002060"/>
          <w:sz w:val="18"/>
        </w:rPr>
        <w:t>Directivo o empleado de una sociedad controlada, incluso parcialmente, por el Estado (por ejemplo, una petrolera estatal), con exclusión, sin embargo, de los empleados asignados temporalmente a estas sociedades</w:t>
      </w:r>
    </w:p>
    <w:p w14:paraId="282F4194" w14:textId="77777777" w:rsidR="001B569A" w:rsidRPr="00F87558" w:rsidRDefault="001B569A" w:rsidP="001B569A">
      <w:pPr>
        <w:pStyle w:val="Multiplechoice3"/>
        <w:numPr>
          <w:ilvl w:val="0"/>
          <w:numId w:val="3"/>
        </w:numPr>
        <w:ind w:right="735"/>
        <w:jc w:val="both"/>
        <w:rPr>
          <w:i/>
          <w:color w:val="002060"/>
          <w:sz w:val="18"/>
        </w:rPr>
      </w:pPr>
      <w:r>
        <w:rPr>
          <w:i/>
          <w:color w:val="002060"/>
          <w:sz w:val="18"/>
        </w:rPr>
        <w:t>Magistrado o persona que ostenta un cargo judicial</w:t>
      </w:r>
    </w:p>
    <w:p w14:paraId="37F38E94" w14:textId="77777777" w:rsidR="001B569A" w:rsidRPr="00F87558" w:rsidRDefault="001B569A" w:rsidP="00D360B3">
      <w:pPr>
        <w:pStyle w:val="Multiplechoice3"/>
        <w:numPr>
          <w:ilvl w:val="0"/>
          <w:numId w:val="3"/>
        </w:numPr>
        <w:ind w:right="735"/>
        <w:jc w:val="both"/>
        <w:rPr>
          <w:i/>
          <w:sz w:val="20"/>
        </w:rPr>
      </w:pPr>
      <w:r>
        <w:rPr>
          <w:i/>
          <w:color w:val="002060"/>
          <w:sz w:val="18"/>
        </w:rPr>
        <w:t>Directivo o empleado de una organización pública internacional como Naciones Unidas o el Banco Mundial.</w:t>
      </w:r>
    </w:p>
    <w:tbl>
      <w:tblPr>
        <w:tblW w:w="0" w:type="auto"/>
        <w:tblInd w:w="1080" w:type="dxa"/>
        <w:shd w:val="clear" w:color="auto" w:fill="3D4B6A" w:themeFill="accent3" w:themeFillShade="BF"/>
        <w:tblLook w:val="0600" w:firstRow="0" w:lastRow="0" w:firstColumn="0" w:lastColumn="0" w:noHBand="1" w:noVBand="1"/>
      </w:tblPr>
      <w:tblGrid>
        <w:gridCol w:w="6930"/>
        <w:gridCol w:w="2060"/>
      </w:tblGrid>
      <w:tr w:rsidR="005F62C9" w:rsidRPr="005F62C9" w14:paraId="21A0B7C2" w14:textId="77777777" w:rsidTr="005F62C9">
        <w:trPr>
          <w:trHeight w:val="1728"/>
        </w:trPr>
        <w:tc>
          <w:tcPr>
            <w:tcW w:w="6930" w:type="dxa"/>
            <w:vAlign w:val="center"/>
          </w:tcPr>
          <w:p w14:paraId="15B18601" w14:textId="77777777" w:rsidR="0007037C" w:rsidRPr="00EB66AD" w:rsidRDefault="0007037C" w:rsidP="00D360B3">
            <w:pPr>
              <w:pStyle w:val="Titre"/>
              <w:rPr>
                <w:color w:val="FFFFFF" w:themeColor="background1"/>
                <w:sz w:val="36"/>
              </w:rPr>
            </w:pPr>
            <w:r>
              <w:rPr>
                <w:color w:val="FFFFFF" w:themeColor="background1"/>
                <w:sz w:val="36"/>
              </w:rPr>
              <w:lastRenderedPageBreak/>
              <w:t>Cuestionario de Conformidad:</w:t>
            </w:r>
          </w:p>
          <w:p w14:paraId="566E9DB8" w14:textId="77777777" w:rsidR="0007037C" w:rsidRPr="005F62C9" w:rsidRDefault="0007037C" w:rsidP="00D360B3">
            <w:pPr>
              <w:pStyle w:val="Titre"/>
              <w:rPr>
                <w:color w:val="auto"/>
              </w:rPr>
            </w:pPr>
            <w:r>
              <w:rPr>
                <w:color w:val="FFFFFF" w:themeColor="background1"/>
                <w:sz w:val="36"/>
              </w:rPr>
              <w:t>Análisis del dispositivo de las contrapartes OSC/Fundaciones</w:t>
            </w:r>
          </w:p>
        </w:tc>
        <w:tc>
          <w:tcPr>
            <w:tcW w:w="2060" w:type="dxa"/>
            <w:vAlign w:val="center"/>
          </w:tcPr>
          <w:p w14:paraId="6CA56F03" w14:textId="77777777" w:rsidR="0007037C" w:rsidRPr="005F62C9" w:rsidRDefault="0007037C" w:rsidP="00D360B3">
            <w:pPr>
              <w:spacing w:after="0"/>
              <w:jc w:val="right"/>
            </w:pPr>
            <w:r>
              <w:rPr>
                <w:noProof/>
              </w:rPr>
              <w:drawing>
                <wp:inline distT="0" distB="0" distL="0" distR="0" wp14:anchorId="3857E868" wp14:editId="1F7BAE55">
                  <wp:extent cx="1103811" cy="642575"/>
                  <wp:effectExtent l="0" t="0" r="0" b="0"/>
                  <wp:docPr id="5" name="Image 5"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2DB65615" w14:textId="77777777" w:rsidR="0007037C" w:rsidRDefault="0007037C" w:rsidP="00FD35A6"/>
    <w:p w14:paraId="47113DD8" w14:textId="77777777" w:rsidR="009033D4" w:rsidRPr="009033D4" w:rsidRDefault="009033D4" w:rsidP="009033D4">
      <w:pPr>
        <w:pStyle w:val="Titre1"/>
        <w:rPr>
          <w:bCs/>
          <w:sz w:val="28"/>
        </w:rPr>
      </w:pPr>
      <w:r>
        <w:rPr>
          <w:sz w:val="28"/>
        </w:rPr>
        <w:t>3. ORGANIZACIÓN FINANCIERA Y CONTABILIDAD</w:t>
      </w:r>
    </w:p>
    <w:p w14:paraId="7B7E559E"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614CBA40" w14:textId="77777777" w:rsidTr="009033D4">
        <w:trPr>
          <w:trHeight w:val="43"/>
        </w:trPr>
        <w:tc>
          <w:tcPr>
            <w:tcW w:w="5098" w:type="dxa"/>
          </w:tcPr>
          <w:p w14:paraId="38A7798C" w14:textId="77777777" w:rsidR="009033D4" w:rsidRPr="009033D4" w:rsidRDefault="009033D4" w:rsidP="00D360B3">
            <w:pPr>
              <w:pStyle w:val="tiquettes"/>
            </w:pPr>
            <w:r>
              <w:rPr>
                <w:b/>
              </w:rPr>
              <w:t>¿El método contable utilizado en su institución es analítico?</w:t>
            </w:r>
          </w:p>
        </w:tc>
        <w:sdt>
          <w:sdtPr>
            <w:id w:val="2024821491"/>
            <w:placeholder>
              <w:docPart w:val="60AAD36CE90A4AF089E057C50A506B7D"/>
            </w:placeholder>
          </w:sdtPr>
          <w:sdtEndPr/>
          <w:sdtContent>
            <w:tc>
              <w:tcPr>
                <w:tcW w:w="5529" w:type="dxa"/>
                <w:shd w:val="clear" w:color="auto" w:fill="FFFFFF" w:themeFill="background1"/>
              </w:tcPr>
              <w:p w14:paraId="0BEEC01C" w14:textId="77777777" w:rsidR="009033D4" w:rsidRPr="00FF3323" w:rsidRDefault="00B63B62" w:rsidP="00D360B3">
                <w:sdt>
                  <w:sdtPr>
                    <w:rPr>
                      <w:sz w:val="20"/>
                      <w:szCs w:val="20"/>
                    </w:rPr>
                    <w:id w:val="-1700232722"/>
                    <w14:checkbox>
                      <w14:checked w14:val="0"/>
                      <w14:checkedState w14:val="00FE" w14:font="Wingdings"/>
                      <w14:uncheckedState w14:val="00A8" w14:font="Wingdings"/>
                    </w14:checkbox>
                  </w:sdtPr>
                  <w:sdtEndPr/>
                  <w:sdtContent>
                    <w:r w:rsidR="009033D4">
                      <w:rPr>
                        <w:sz w:val="20"/>
                        <w:szCs w:val="20"/>
                      </w:rPr>
                      <w:sym w:font="Wingdings" w:char="F0A8"/>
                    </w:r>
                  </w:sdtContent>
                </w:sdt>
                <w:r w:rsidR="006503F5">
                  <w:rPr>
                    <w:sz w:val="20"/>
                  </w:rPr>
                  <w:t xml:space="preserve"> Sí</w:t>
                </w:r>
                <w:r w:rsidR="006503F5">
                  <w:rPr>
                    <w:sz w:val="20"/>
                  </w:rPr>
                  <w:tab/>
                </w:r>
                <w:sdt>
                  <w:sdtPr>
                    <w:rPr>
                      <w:sz w:val="20"/>
                      <w:szCs w:val="20"/>
                    </w:rPr>
                    <w:id w:val="-382558658"/>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6503F5">
                  <w:rPr>
                    <w:sz w:val="20"/>
                  </w:rPr>
                  <w:t xml:space="preserve"> No</w:t>
                </w:r>
              </w:p>
            </w:tc>
          </w:sdtContent>
        </w:sdt>
      </w:tr>
      <w:tr w:rsidR="009033D4" w:rsidRPr="00FF3323" w14:paraId="78E24F9A" w14:textId="77777777" w:rsidTr="009033D4">
        <w:trPr>
          <w:trHeight w:val="43"/>
        </w:trPr>
        <w:tc>
          <w:tcPr>
            <w:tcW w:w="5098" w:type="dxa"/>
          </w:tcPr>
          <w:p w14:paraId="57921F69" w14:textId="77777777" w:rsidR="009033D4" w:rsidRPr="009033D4" w:rsidRDefault="00B63B62" w:rsidP="00D360B3">
            <w:pPr>
              <w:pStyle w:val="tiquettes"/>
              <w:rPr>
                <w:b/>
              </w:rPr>
            </w:pPr>
            <w:sdt>
              <w:sdtPr>
                <w:rPr>
                  <w:rFonts w:ascii="Calibri" w:hAnsi="Calibri"/>
                  <w:szCs w:val="20"/>
                </w:rPr>
                <w:alias w:val="AFD"/>
                <w:tag w:val="AFD"/>
                <w:id w:val="104863327"/>
              </w:sdtPr>
              <w:sdtEndPr>
                <w:rPr>
                  <w:b/>
                </w:rPr>
              </w:sdtEndPr>
              <w:sdtContent>
                <w:r w:rsidR="006503F5">
                  <w:rPr>
                    <w:rFonts w:ascii="Calibri" w:hAnsi="Calibri"/>
                    <w:i/>
                  </w:rPr>
                  <w:t>En caso de respuesta negativa, por favor, especifique</w:t>
                </w:r>
              </w:sdtContent>
            </w:sdt>
          </w:p>
        </w:tc>
        <w:sdt>
          <w:sdtPr>
            <w:rPr>
              <w:sz w:val="20"/>
              <w:szCs w:val="20"/>
            </w:rPr>
            <w:id w:val="-1530717232"/>
            <w:placeholder>
              <w:docPart w:val="DefaultPlaceholder_-1854013440"/>
            </w:placeholder>
            <w:showingPlcHdr/>
          </w:sdtPr>
          <w:sdtEndPr/>
          <w:sdtContent>
            <w:tc>
              <w:tcPr>
                <w:tcW w:w="5529" w:type="dxa"/>
                <w:shd w:val="clear" w:color="auto" w:fill="FFFFFF" w:themeFill="background1"/>
              </w:tcPr>
              <w:p w14:paraId="1BCBEA25" w14:textId="77777777" w:rsidR="009033D4" w:rsidRDefault="009033D4" w:rsidP="00D360B3">
                <w:pPr>
                  <w:rPr>
                    <w:sz w:val="20"/>
                    <w:szCs w:val="20"/>
                  </w:rPr>
                </w:pPr>
                <w:r>
                  <w:rPr>
                    <w:rStyle w:val="Textedelespacerserv"/>
                  </w:rPr>
                  <w:t>Haga clic o pulse aquí para introducir texto.</w:t>
                </w:r>
              </w:p>
            </w:tc>
          </w:sdtContent>
        </w:sdt>
      </w:tr>
    </w:tbl>
    <w:p w14:paraId="1D14AFB3"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63BB93A8" w14:textId="77777777" w:rsidTr="009033D4">
        <w:trPr>
          <w:trHeight w:val="43"/>
        </w:trPr>
        <w:tc>
          <w:tcPr>
            <w:tcW w:w="5098" w:type="dxa"/>
          </w:tcPr>
          <w:p w14:paraId="3DA5171B" w14:textId="77777777" w:rsidR="009033D4" w:rsidRPr="009033D4" w:rsidRDefault="009033D4" w:rsidP="00D360B3">
            <w:pPr>
              <w:pStyle w:val="tiquettes"/>
            </w:pPr>
            <w:r>
              <w:rPr>
                <w:b/>
              </w:rPr>
              <w:t>¿Su institución cuenta con un sistema de información adecuado (software de contabilidad)?</w:t>
            </w:r>
          </w:p>
        </w:tc>
        <w:sdt>
          <w:sdtPr>
            <w:id w:val="2084255013"/>
            <w:placeholder>
              <w:docPart w:val="D7EA38F540AC4814B9AFA138F9E80ACB"/>
            </w:placeholder>
          </w:sdtPr>
          <w:sdtEndPr/>
          <w:sdtContent>
            <w:tc>
              <w:tcPr>
                <w:tcW w:w="5529" w:type="dxa"/>
                <w:shd w:val="clear" w:color="auto" w:fill="FFFFFF" w:themeFill="background1"/>
              </w:tcPr>
              <w:p w14:paraId="01743FAD" w14:textId="77777777" w:rsidR="009033D4" w:rsidRPr="00FF3323" w:rsidRDefault="00B63B62" w:rsidP="00D360B3">
                <w:sdt>
                  <w:sdtPr>
                    <w:rPr>
                      <w:sz w:val="20"/>
                      <w:szCs w:val="20"/>
                    </w:rPr>
                    <w:id w:val="805973690"/>
                    <w14:checkbox>
                      <w14:checked w14:val="0"/>
                      <w14:checkedState w14:val="00FE" w14:font="Wingdings"/>
                      <w14:uncheckedState w14:val="00A8" w14:font="Wingdings"/>
                    </w14:checkbox>
                  </w:sdtPr>
                  <w:sdtEndPr/>
                  <w:sdtContent>
                    <w:r w:rsidR="009033D4">
                      <w:rPr>
                        <w:sz w:val="20"/>
                        <w:szCs w:val="20"/>
                      </w:rPr>
                      <w:sym w:font="Wingdings" w:char="F0A8"/>
                    </w:r>
                  </w:sdtContent>
                </w:sdt>
                <w:r w:rsidR="006503F5">
                  <w:rPr>
                    <w:sz w:val="20"/>
                  </w:rPr>
                  <w:t xml:space="preserve"> </w:t>
                </w:r>
                <w:r w:rsidR="006503F5">
                  <w:t xml:space="preserve">Sí  </w:t>
                </w:r>
                <w:sdt>
                  <w:sdtPr>
                    <w:rPr>
                      <w:sz w:val="20"/>
                      <w:szCs w:val="20"/>
                    </w:rPr>
                    <w:id w:val="1612629881"/>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6503F5">
                  <w:t xml:space="preserve">  /  No  </w:t>
                </w:r>
              </w:p>
            </w:tc>
          </w:sdtContent>
        </w:sdt>
      </w:tr>
      <w:tr w:rsidR="009033D4" w:rsidRPr="00FF3323" w14:paraId="398CBCA3" w14:textId="77777777" w:rsidTr="009033D4">
        <w:trPr>
          <w:trHeight w:val="43"/>
        </w:trPr>
        <w:tc>
          <w:tcPr>
            <w:tcW w:w="5098" w:type="dxa"/>
          </w:tcPr>
          <w:p w14:paraId="2E1C7CA2" w14:textId="77777777" w:rsidR="009033D4" w:rsidRPr="009033D4" w:rsidRDefault="00B63B62" w:rsidP="00D360B3">
            <w:pPr>
              <w:pStyle w:val="tiquettes"/>
              <w:rPr>
                <w:b/>
              </w:rPr>
            </w:pPr>
            <w:sdt>
              <w:sdtPr>
                <w:rPr>
                  <w:rFonts w:ascii="Calibri" w:hAnsi="Calibri"/>
                  <w:szCs w:val="20"/>
                </w:rPr>
                <w:alias w:val="AFD"/>
                <w:tag w:val="AFD"/>
                <w:id w:val="-483628119"/>
              </w:sdtPr>
              <w:sdtEndPr>
                <w:rPr>
                  <w:b/>
                </w:rPr>
              </w:sdtEndPr>
              <w:sdtContent>
                <w:r w:rsidR="006503F5">
                  <w:rPr>
                    <w:rFonts w:ascii="Calibri" w:hAnsi="Calibri"/>
                    <w:i/>
                  </w:rPr>
                  <w:t>En caso de respuesta negativa, por favor, especifique</w:t>
                </w:r>
              </w:sdtContent>
            </w:sdt>
          </w:p>
        </w:tc>
        <w:sdt>
          <w:sdtPr>
            <w:rPr>
              <w:sz w:val="20"/>
              <w:szCs w:val="20"/>
            </w:rPr>
            <w:id w:val="-1750811227"/>
            <w:placeholder>
              <w:docPart w:val="06000FCBC0B44D2FBD5AC97675AAB1AE"/>
            </w:placeholder>
            <w:showingPlcHdr/>
          </w:sdtPr>
          <w:sdtEndPr/>
          <w:sdtContent>
            <w:tc>
              <w:tcPr>
                <w:tcW w:w="5529" w:type="dxa"/>
                <w:shd w:val="clear" w:color="auto" w:fill="FFFFFF" w:themeFill="background1"/>
              </w:tcPr>
              <w:p w14:paraId="15E627AC" w14:textId="77777777" w:rsidR="009033D4" w:rsidRDefault="009033D4" w:rsidP="00D360B3">
                <w:pPr>
                  <w:rPr>
                    <w:sz w:val="20"/>
                    <w:szCs w:val="20"/>
                  </w:rPr>
                </w:pPr>
                <w:r>
                  <w:rPr>
                    <w:rStyle w:val="Textedelespacerserv"/>
                  </w:rPr>
                  <w:t>Haga clic o pulse aquí para introducir texto.</w:t>
                </w:r>
              </w:p>
            </w:tc>
          </w:sdtContent>
        </w:sdt>
      </w:tr>
    </w:tbl>
    <w:p w14:paraId="672D9A2C" w14:textId="77777777" w:rsidR="009033D4" w:rsidRDefault="009033D4"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0ACFCE24" w14:textId="77777777" w:rsidTr="009033D4">
        <w:trPr>
          <w:trHeight w:val="43"/>
        </w:trPr>
        <w:tc>
          <w:tcPr>
            <w:tcW w:w="5098" w:type="dxa"/>
          </w:tcPr>
          <w:p w14:paraId="5B806578" w14:textId="4511DBAB" w:rsidR="009033D4" w:rsidRPr="009033D4" w:rsidRDefault="009033D4" w:rsidP="00D360B3">
            <w:pPr>
              <w:pStyle w:val="tiquettes"/>
              <w:rPr>
                <w:b/>
              </w:rPr>
            </w:pPr>
            <w:r>
              <w:rPr>
                <w:b/>
              </w:rPr>
              <w:t>¿Su institución cuenta con  estados financieros auditados por un auditor independiente?</w:t>
            </w:r>
          </w:p>
        </w:tc>
        <w:sdt>
          <w:sdtPr>
            <w:id w:val="-1211959721"/>
            <w:placeholder>
              <w:docPart w:val="F5295708ED60460092B371058550AF8F"/>
            </w:placeholder>
          </w:sdtPr>
          <w:sdtEndPr/>
          <w:sdtContent>
            <w:tc>
              <w:tcPr>
                <w:tcW w:w="5529" w:type="dxa"/>
                <w:shd w:val="clear" w:color="auto" w:fill="FFFFFF" w:themeFill="background1"/>
              </w:tcPr>
              <w:p w14:paraId="67C1A47A" w14:textId="77777777" w:rsidR="009033D4" w:rsidRPr="00FF3323" w:rsidRDefault="00B63B62" w:rsidP="00D360B3">
                <w:sdt>
                  <w:sdtPr>
                    <w:rPr>
                      <w:sz w:val="20"/>
                      <w:szCs w:val="20"/>
                    </w:rPr>
                    <w:id w:val="-449552380"/>
                    <w14:checkbox>
                      <w14:checked w14:val="0"/>
                      <w14:checkedState w14:val="00FE" w14:font="Wingdings"/>
                      <w14:uncheckedState w14:val="00A8" w14:font="Wingdings"/>
                    </w14:checkbox>
                  </w:sdtPr>
                  <w:sdtEndPr/>
                  <w:sdtContent>
                    <w:r w:rsidR="009033D4">
                      <w:rPr>
                        <w:sz w:val="20"/>
                        <w:szCs w:val="20"/>
                      </w:rPr>
                      <w:sym w:font="Wingdings" w:char="F0A8"/>
                    </w:r>
                  </w:sdtContent>
                </w:sdt>
                <w:r w:rsidR="006503F5">
                  <w:rPr>
                    <w:sz w:val="20"/>
                  </w:rPr>
                  <w:t xml:space="preserve"> Sí</w:t>
                </w:r>
                <w:r w:rsidR="006503F5">
                  <w:rPr>
                    <w:sz w:val="20"/>
                  </w:rPr>
                  <w:tab/>
                </w:r>
                <w:sdt>
                  <w:sdtPr>
                    <w:rPr>
                      <w:sz w:val="20"/>
                      <w:szCs w:val="20"/>
                    </w:rPr>
                    <w:id w:val="-697925051"/>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6503F5">
                  <w:rPr>
                    <w:sz w:val="20"/>
                  </w:rPr>
                  <w:t xml:space="preserve"> No</w:t>
                </w:r>
              </w:p>
            </w:tc>
          </w:sdtContent>
        </w:sdt>
      </w:tr>
      <w:tr w:rsidR="009033D4" w:rsidRPr="00FF3323" w14:paraId="01BB134A" w14:textId="77777777" w:rsidTr="009033D4">
        <w:trPr>
          <w:trHeight w:val="43"/>
        </w:trPr>
        <w:tc>
          <w:tcPr>
            <w:tcW w:w="5098" w:type="dxa"/>
          </w:tcPr>
          <w:p w14:paraId="6123EB2E" w14:textId="77777777" w:rsidR="009033D4" w:rsidRPr="009033D4" w:rsidRDefault="00B63B62" w:rsidP="00D360B3">
            <w:pPr>
              <w:pStyle w:val="tiquettes"/>
              <w:rPr>
                <w:b/>
              </w:rPr>
            </w:pPr>
            <w:sdt>
              <w:sdtPr>
                <w:rPr>
                  <w:rFonts w:ascii="Calibri" w:hAnsi="Calibri"/>
                  <w:szCs w:val="20"/>
                </w:rPr>
                <w:alias w:val="AFD"/>
                <w:tag w:val="AFD"/>
                <w:id w:val="-426511626"/>
              </w:sdtPr>
              <w:sdtEndPr>
                <w:rPr>
                  <w:b/>
                </w:rPr>
              </w:sdtEndPr>
              <w:sdtContent>
                <w:r w:rsidR="006503F5">
                  <w:rPr>
                    <w:rFonts w:ascii="Calibri" w:hAnsi="Calibri"/>
                    <w:i/>
                  </w:rPr>
                  <w:t>En caso de respuesta negativa, por favor, especifique</w:t>
                </w:r>
              </w:sdtContent>
            </w:sdt>
          </w:p>
        </w:tc>
        <w:sdt>
          <w:sdtPr>
            <w:rPr>
              <w:sz w:val="20"/>
              <w:szCs w:val="20"/>
            </w:rPr>
            <w:id w:val="889465695"/>
            <w:placeholder>
              <w:docPart w:val="D156ECBB9AB34B5C864DE4A27E7035EF"/>
            </w:placeholder>
            <w:showingPlcHdr/>
          </w:sdtPr>
          <w:sdtEndPr/>
          <w:sdtContent>
            <w:tc>
              <w:tcPr>
                <w:tcW w:w="5529" w:type="dxa"/>
                <w:shd w:val="clear" w:color="auto" w:fill="FFFFFF" w:themeFill="background1"/>
              </w:tcPr>
              <w:p w14:paraId="3A023514" w14:textId="77777777" w:rsidR="009033D4" w:rsidRDefault="009033D4" w:rsidP="00D360B3">
                <w:pPr>
                  <w:rPr>
                    <w:sz w:val="20"/>
                    <w:szCs w:val="20"/>
                  </w:rPr>
                </w:pPr>
                <w:r>
                  <w:rPr>
                    <w:rStyle w:val="Textedelespacerserv"/>
                  </w:rPr>
                  <w:t>Haga clic o pulse aquí para introducir texto.</w:t>
                </w:r>
              </w:p>
            </w:tc>
          </w:sdtContent>
        </w:sdt>
      </w:tr>
      <w:tr w:rsidR="009033D4" w:rsidRPr="00FF3323" w14:paraId="275A6AAD" w14:textId="77777777" w:rsidTr="00162CC5">
        <w:trPr>
          <w:trHeight w:val="20"/>
        </w:trPr>
        <w:tc>
          <w:tcPr>
            <w:tcW w:w="5098" w:type="dxa"/>
          </w:tcPr>
          <w:p w14:paraId="00DFBB41" w14:textId="77777777" w:rsidR="009033D4" w:rsidRPr="009033D4" w:rsidRDefault="009033D4" w:rsidP="00D360B3">
            <w:pPr>
              <w:pStyle w:val="tiquettes"/>
              <w:rPr>
                <w:rFonts w:ascii="Calibri" w:hAnsi="Calibri"/>
                <w:i/>
                <w:szCs w:val="20"/>
              </w:rPr>
            </w:pPr>
          </w:p>
        </w:tc>
        <w:tc>
          <w:tcPr>
            <w:tcW w:w="5529" w:type="dxa"/>
            <w:shd w:val="clear" w:color="auto" w:fill="FFFFFF" w:themeFill="background1"/>
          </w:tcPr>
          <w:p w14:paraId="221F5707" w14:textId="77777777" w:rsidR="009033D4" w:rsidRDefault="009033D4" w:rsidP="00D360B3">
            <w:pPr>
              <w:rPr>
                <w:sz w:val="20"/>
                <w:szCs w:val="20"/>
              </w:rPr>
            </w:pPr>
          </w:p>
        </w:tc>
      </w:tr>
      <w:tr w:rsidR="009033D4" w:rsidRPr="00FF3323" w14:paraId="085EEE09" w14:textId="77777777" w:rsidTr="009033D4">
        <w:trPr>
          <w:trHeight w:val="43"/>
        </w:trPr>
        <w:tc>
          <w:tcPr>
            <w:tcW w:w="5098" w:type="dxa"/>
          </w:tcPr>
          <w:p w14:paraId="52BB2BF3" w14:textId="77777777" w:rsidR="009033D4" w:rsidRPr="009033D4" w:rsidRDefault="009033D4" w:rsidP="00D360B3">
            <w:pPr>
              <w:pStyle w:val="tiquettes"/>
            </w:pPr>
            <w:r>
              <w:rPr>
                <w:b/>
              </w:rPr>
              <w:t>En caso afirmativo, ¿la opinión del auditor incluye reservas sobre el control interno o sobre una mala gestión financiera de la OSC?</w:t>
            </w:r>
          </w:p>
        </w:tc>
        <w:sdt>
          <w:sdtPr>
            <w:rPr>
              <w:sz w:val="20"/>
              <w:szCs w:val="20"/>
            </w:rPr>
            <w:id w:val="1504472893"/>
            <w:placeholder>
              <w:docPart w:val="DefaultPlaceholder_-1854013440"/>
            </w:placeholder>
          </w:sdtPr>
          <w:sdtEndPr/>
          <w:sdtContent>
            <w:tc>
              <w:tcPr>
                <w:tcW w:w="5529" w:type="dxa"/>
                <w:shd w:val="clear" w:color="auto" w:fill="FFFFFF" w:themeFill="background1"/>
              </w:tcPr>
              <w:p w14:paraId="7191FB34" w14:textId="77777777" w:rsidR="009033D4" w:rsidRDefault="009033D4" w:rsidP="00D360B3">
                <w:pPr>
                  <w:rPr>
                    <w:sz w:val="20"/>
                    <w:szCs w:val="20"/>
                  </w:rPr>
                </w:pPr>
                <w:r>
                  <w:rPr>
                    <w:rFonts w:ascii="Calibri" w:hAnsi="Calibri"/>
                    <w:i/>
                    <w:sz w:val="18"/>
                  </w:rPr>
                  <w:t>En caso afirmativo, detalle dichas reservas y, si procede, las medidas adoptadas o previstas para eliminarlas</w:t>
                </w:r>
              </w:p>
            </w:tc>
          </w:sdtContent>
        </w:sdt>
      </w:tr>
    </w:tbl>
    <w:p w14:paraId="3CDE715D"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16EF524B" w14:textId="77777777" w:rsidTr="00D360B3">
        <w:trPr>
          <w:trHeight w:val="43"/>
        </w:trPr>
        <w:tc>
          <w:tcPr>
            <w:tcW w:w="5098" w:type="dxa"/>
          </w:tcPr>
          <w:p w14:paraId="3CAFC910" w14:textId="77777777" w:rsidR="00162CC5" w:rsidRPr="00162CC5" w:rsidRDefault="00162CC5" w:rsidP="00D360B3">
            <w:pPr>
              <w:pStyle w:val="tiquettes"/>
              <w:rPr>
                <w:b/>
              </w:rPr>
            </w:pPr>
            <w:r>
              <w:rPr>
                <w:b/>
              </w:rPr>
              <w:t>¿Están formalizados los procedimientos de compromiso y pago, y están separadas las funciones correspondientes (ordenante y pagador)?</w:t>
            </w:r>
          </w:p>
        </w:tc>
        <w:sdt>
          <w:sdtPr>
            <w:id w:val="238219623"/>
            <w:placeholder>
              <w:docPart w:val="187B31B027A74573A85421DAAD105246"/>
            </w:placeholder>
          </w:sdtPr>
          <w:sdtEndPr/>
          <w:sdtContent>
            <w:tc>
              <w:tcPr>
                <w:tcW w:w="5529" w:type="dxa"/>
                <w:shd w:val="clear" w:color="auto" w:fill="FFFFFF" w:themeFill="background1"/>
              </w:tcPr>
              <w:p w14:paraId="3EC14135" w14:textId="77777777" w:rsidR="00162CC5" w:rsidRPr="00FF3323" w:rsidRDefault="00B63B62" w:rsidP="00D360B3">
                <w:sdt>
                  <w:sdtPr>
                    <w:rPr>
                      <w:sz w:val="20"/>
                      <w:szCs w:val="20"/>
                    </w:rPr>
                    <w:id w:val="1631286724"/>
                    <w14:checkbox>
                      <w14:checked w14:val="0"/>
                      <w14:checkedState w14:val="00FE" w14:font="Wingdings"/>
                      <w14:uncheckedState w14:val="00A8" w14:font="Wingdings"/>
                    </w14:checkbox>
                  </w:sdtPr>
                  <w:sdtEndPr/>
                  <w:sdtContent>
                    <w:r w:rsidR="00162CC5">
                      <w:rPr>
                        <w:sz w:val="20"/>
                        <w:szCs w:val="20"/>
                      </w:rPr>
                      <w:sym w:font="Wingdings" w:char="F0A8"/>
                    </w:r>
                  </w:sdtContent>
                </w:sdt>
                <w:r w:rsidR="006503F5">
                  <w:rPr>
                    <w:sz w:val="20"/>
                  </w:rPr>
                  <w:t xml:space="preserve"> Sí</w:t>
                </w:r>
                <w:r w:rsidR="006503F5">
                  <w:rPr>
                    <w:sz w:val="20"/>
                  </w:rPr>
                  <w:tab/>
                </w:r>
                <w:sdt>
                  <w:sdtPr>
                    <w:rPr>
                      <w:sz w:val="20"/>
                      <w:szCs w:val="20"/>
                    </w:rPr>
                    <w:id w:val="907893462"/>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6503F5">
                  <w:rPr>
                    <w:sz w:val="20"/>
                  </w:rPr>
                  <w:t xml:space="preserve"> No</w:t>
                </w:r>
              </w:p>
            </w:tc>
          </w:sdtContent>
        </w:sdt>
      </w:tr>
      <w:tr w:rsidR="00162CC5" w:rsidRPr="00FF3323" w14:paraId="7E35D936" w14:textId="77777777" w:rsidTr="00D360B3">
        <w:trPr>
          <w:trHeight w:val="43"/>
        </w:trPr>
        <w:tc>
          <w:tcPr>
            <w:tcW w:w="5098" w:type="dxa"/>
          </w:tcPr>
          <w:p w14:paraId="7634B805" w14:textId="77777777" w:rsidR="00162CC5" w:rsidRPr="009033D4" w:rsidRDefault="00B63B62" w:rsidP="00D360B3">
            <w:pPr>
              <w:pStyle w:val="tiquettes"/>
              <w:rPr>
                <w:b/>
              </w:rPr>
            </w:pPr>
            <w:sdt>
              <w:sdtPr>
                <w:rPr>
                  <w:rFonts w:ascii="Calibri" w:hAnsi="Calibri"/>
                  <w:szCs w:val="20"/>
                </w:rPr>
                <w:alias w:val="AFD"/>
                <w:tag w:val="AFD"/>
                <w:id w:val="294028240"/>
              </w:sdtPr>
              <w:sdtEndPr>
                <w:rPr>
                  <w:b/>
                </w:rPr>
              </w:sdtEndPr>
              <w:sdtContent>
                <w:r w:rsidR="006503F5">
                  <w:rPr>
                    <w:rFonts w:ascii="Calibri" w:hAnsi="Calibri"/>
                    <w:i/>
                  </w:rPr>
                  <w:t>En caso de respuesta negativa, por favor, especifique</w:t>
                </w:r>
              </w:sdtContent>
            </w:sdt>
          </w:p>
        </w:tc>
        <w:sdt>
          <w:sdtPr>
            <w:rPr>
              <w:sz w:val="20"/>
              <w:szCs w:val="20"/>
            </w:rPr>
            <w:id w:val="810597464"/>
            <w:placeholder>
              <w:docPart w:val="4852B5C765434F44AD25A60F463CA4C7"/>
            </w:placeholder>
            <w:showingPlcHdr/>
          </w:sdtPr>
          <w:sdtEndPr/>
          <w:sdtContent>
            <w:tc>
              <w:tcPr>
                <w:tcW w:w="5529" w:type="dxa"/>
                <w:shd w:val="clear" w:color="auto" w:fill="FFFFFF" w:themeFill="background1"/>
              </w:tcPr>
              <w:p w14:paraId="5F84A188" w14:textId="77777777" w:rsidR="00162CC5" w:rsidRDefault="00162CC5" w:rsidP="00D360B3">
                <w:pPr>
                  <w:rPr>
                    <w:sz w:val="20"/>
                    <w:szCs w:val="20"/>
                  </w:rPr>
                </w:pPr>
                <w:r>
                  <w:rPr>
                    <w:rStyle w:val="Textedelespacerserv"/>
                  </w:rPr>
                  <w:t>Haga clic o pulse aquí para introducir texto.</w:t>
                </w:r>
              </w:p>
            </w:tc>
          </w:sdtContent>
        </w:sdt>
      </w:tr>
    </w:tbl>
    <w:p w14:paraId="72DAE1A7"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17B2F125" w14:textId="77777777" w:rsidTr="00D360B3">
        <w:trPr>
          <w:trHeight w:val="43"/>
        </w:trPr>
        <w:tc>
          <w:tcPr>
            <w:tcW w:w="5098" w:type="dxa"/>
          </w:tcPr>
          <w:p w14:paraId="520FB961" w14:textId="3794E1F9" w:rsidR="00162CC5" w:rsidRPr="00162CC5" w:rsidRDefault="00162CC5" w:rsidP="00D360B3">
            <w:pPr>
              <w:pStyle w:val="tiquettes"/>
              <w:rPr>
                <w:b/>
              </w:rPr>
            </w:pPr>
            <w:r>
              <w:rPr>
                <w:b/>
              </w:rPr>
              <w:t>¿Su institución ha elaborado procedimientos financieros y contables para prevenir el riesgo de que sus libros, registros y cuentas puedan utilizarse para llevar a cabo prácticas corruptas u ocultarlas?</w:t>
            </w:r>
          </w:p>
        </w:tc>
        <w:sdt>
          <w:sdtPr>
            <w:id w:val="-1007285255"/>
            <w:placeholder>
              <w:docPart w:val="B346A07E78764941B03F4087160ED964"/>
            </w:placeholder>
          </w:sdtPr>
          <w:sdtEndPr/>
          <w:sdtContent>
            <w:tc>
              <w:tcPr>
                <w:tcW w:w="5529" w:type="dxa"/>
                <w:shd w:val="clear" w:color="auto" w:fill="FFFFFF" w:themeFill="background1"/>
              </w:tcPr>
              <w:p w14:paraId="4047A5DD" w14:textId="77777777" w:rsidR="00162CC5" w:rsidRPr="00FF3323" w:rsidRDefault="00B63B62" w:rsidP="00D360B3">
                <w:sdt>
                  <w:sdtPr>
                    <w:rPr>
                      <w:sz w:val="20"/>
                      <w:szCs w:val="20"/>
                    </w:rPr>
                    <w:id w:val="-1694383012"/>
                    <w14:checkbox>
                      <w14:checked w14:val="0"/>
                      <w14:checkedState w14:val="00FE" w14:font="Wingdings"/>
                      <w14:uncheckedState w14:val="00A8" w14:font="Wingdings"/>
                    </w14:checkbox>
                  </w:sdtPr>
                  <w:sdtEndPr/>
                  <w:sdtContent>
                    <w:r w:rsidR="00162CC5">
                      <w:rPr>
                        <w:sz w:val="20"/>
                        <w:szCs w:val="20"/>
                      </w:rPr>
                      <w:sym w:font="Wingdings" w:char="F0A8"/>
                    </w:r>
                  </w:sdtContent>
                </w:sdt>
                <w:r w:rsidR="006503F5">
                  <w:rPr>
                    <w:sz w:val="20"/>
                  </w:rPr>
                  <w:t xml:space="preserve"> Sí</w:t>
                </w:r>
                <w:r w:rsidR="006503F5">
                  <w:rPr>
                    <w:sz w:val="20"/>
                  </w:rPr>
                  <w:tab/>
                </w:r>
                <w:sdt>
                  <w:sdtPr>
                    <w:rPr>
                      <w:sz w:val="20"/>
                      <w:szCs w:val="20"/>
                    </w:rPr>
                    <w:id w:val="1438096704"/>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6503F5">
                  <w:rPr>
                    <w:sz w:val="20"/>
                  </w:rPr>
                  <w:t xml:space="preserve"> No</w:t>
                </w:r>
              </w:p>
            </w:tc>
          </w:sdtContent>
        </w:sdt>
      </w:tr>
      <w:tr w:rsidR="00162CC5" w:rsidRPr="00FF3323" w14:paraId="19124EED" w14:textId="77777777" w:rsidTr="00D360B3">
        <w:trPr>
          <w:trHeight w:val="43"/>
        </w:trPr>
        <w:tc>
          <w:tcPr>
            <w:tcW w:w="5098" w:type="dxa"/>
          </w:tcPr>
          <w:p w14:paraId="46D9D475" w14:textId="77777777" w:rsidR="00162CC5" w:rsidRPr="009033D4" w:rsidRDefault="00B63B62" w:rsidP="00162CC5">
            <w:pPr>
              <w:pStyle w:val="tiquettes"/>
              <w:rPr>
                <w:b/>
              </w:rPr>
            </w:pPr>
            <w:sdt>
              <w:sdtPr>
                <w:rPr>
                  <w:rFonts w:ascii="Calibri" w:hAnsi="Calibri"/>
                  <w:szCs w:val="20"/>
                </w:rPr>
                <w:alias w:val="AFD"/>
                <w:tag w:val="AFD"/>
                <w:id w:val="224034416"/>
              </w:sdtPr>
              <w:sdtEndPr>
                <w:rPr>
                  <w:b/>
                </w:rPr>
              </w:sdtEndPr>
              <w:sdtContent>
                <w:r w:rsidR="006503F5">
                  <w:rPr>
                    <w:rFonts w:ascii="Calibri" w:hAnsi="Calibri"/>
                    <w:i/>
                  </w:rPr>
                  <w:t>Especificar aquí en su caso</w:t>
                </w:r>
              </w:sdtContent>
            </w:sdt>
          </w:p>
        </w:tc>
        <w:sdt>
          <w:sdtPr>
            <w:rPr>
              <w:sz w:val="20"/>
              <w:szCs w:val="20"/>
            </w:rPr>
            <w:id w:val="-431593309"/>
            <w:placeholder>
              <w:docPart w:val="E492E50072FF4F9BBF2B921F468EBA61"/>
            </w:placeholder>
            <w:showingPlcHdr/>
          </w:sdtPr>
          <w:sdtEndPr/>
          <w:sdtContent>
            <w:tc>
              <w:tcPr>
                <w:tcW w:w="5529" w:type="dxa"/>
                <w:shd w:val="clear" w:color="auto" w:fill="FFFFFF" w:themeFill="background1"/>
              </w:tcPr>
              <w:p w14:paraId="2DB8794D" w14:textId="77777777" w:rsidR="00162CC5" w:rsidRDefault="00162CC5" w:rsidP="00D360B3">
                <w:pPr>
                  <w:rPr>
                    <w:sz w:val="20"/>
                    <w:szCs w:val="20"/>
                  </w:rPr>
                </w:pPr>
                <w:r>
                  <w:rPr>
                    <w:rStyle w:val="Textedelespacerserv"/>
                  </w:rPr>
                  <w:t>Haga clic o pulse aquí para introducir texto.</w:t>
                </w:r>
              </w:p>
            </w:tc>
          </w:sdtContent>
        </w:sdt>
      </w:tr>
    </w:tbl>
    <w:p w14:paraId="6E6A864E" w14:textId="77777777" w:rsidR="00162CC5" w:rsidRDefault="00162CC5" w:rsidP="00FD35A6"/>
    <w:p w14:paraId="69021CF8" w14:textId="5DA93039" w:rsidR="00162CC5" w:rsidRDefault="00162CC5" w:rsidP="00EB66AD">
      <w:pPr>
        <w:pStyle w:val="Titre1"/>
      </w:pPr>
      <w:r>
        <w:rPr>
          <w:sz w:val="28"/>
        </w:rPr>
        <w:t>4. CONTROL INTERNO</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776FF05F" w14:textId="77777777" w:rsidTr="00D360B3">
        <w:trPr>
          <w:trHeight w:val="43"/>
        </w:trPr>
        <w:tc>
          <w:tcPr>
            <w:tcW w:w="5098" w:type="dxa"/>
          </w:tcPr>
          <w:p w14:paraId="111E53AD" w14:textId="77777777" w:rsidR="00162CC5" w:rsidRPr="00162CC5" w:rsidRDefault="00162CC5" w:rsidP="00D360B3">
            <w:pPr>
              <w:pStyle w:val="tiquettes"/>
              <w:rPr>
                <w:b/>
              </w:rPr>
            </w:pPr>
            <w:r>
              <w:rPr>
                <w:b/>
              </w:rPr>
              <w:t>¿Su institución cuenta con un equipo específico para el control interno?</w:t>
            </w:r>
          </w:p>
        </w:tc>
        <w:sdt>
          <w:sdtPr>
            <w:id w:val="1097293085"/>
            <w:placeholder>
              <w:docPart w:val="4F52CB7B9AA74650AA2D661C52B230FD"/>
            </w:placeholder>
          </w:sdtPr>
          <w:sdtEndPr/>
          <w:sdtContent>
            <w:tc>
              <w:tcPr>
                <w:tcW w:w="5529" w:type="dxa"/>
                <w:shd w:val="clear" w:color="auto" w:fill="FFFFFF" w:themeFill="background1"/>
              </w:tcPr>
              <w:p w14:paraId="537CD7CF" w14:textId="77777777" w:rsidR="00162CC5" w:rsidRPr="00FF3323" w:rsidRDefault="00B63B62" w:rsidP="00D360B3">
                <w:sdt>
                  <w:sdtPr>
                    <w:rPr>
                      <w:sz w:val="20"/>
                      <w:szCs w:val="20"/>
                    </w:rPr>
                    <w:id w:val="-2005581421"/>
                    <w14:checkbox>
                      <w14:checked w14:val="0"/>
                      <w14:checkedState w14:val="00FE" w14:font="Wingdings"/>
                      <w14:uncheckedState w14:val="00A8" w14:font="Wingdings"/>
                    </w14:checkbox>
                  </w:sdtPr>
                  <w:sdtEndPr/>
                  <w:sdtContent>
                    <w:r w:rsidR="00162CC5">
                      <w:rPr>
                        <w:sz w:val="20"/>
                        <w:szCs w:val="20"/>
                      </w:rPr>
                      <w:sym w:font="Wingdings" w:char="F0A8"/>
                    </w:r>
                  </w:sdtContent>
                </w:sdt>
                <w:r w:rsidR="006503F5">
                  <w:rPr>
                    <w:sz w:val="20"/>
                  </w:rPr>
                  <w:t xml:space="preserve"> Sí</w:t>
                </w:r>
                <w:r w:rsidR="006503F5">
                  <w:rPr>
                    <w:sz w:val="20"/>
                  </w:rPr>
                  <w:tab/>
                </w:r>
                <w:sdt>
                  <w:sdtPr>
                    <w:rPr>
                      <w:sz w:val="20"/>
                      <w:szCs w:val="20"/>
                    </w:rPr>
                    <w:id w:val="29166022"/>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6503F5">
                  <w:rPr>
                    <w:sz w:val="20"/>
                  </w:rPr>
                  <w:t xml:space="preserve"> No</w:t>
                </w:r>
              </w:p>
            </w:tc>
          </w:sdtContent>
        </w:sdt>
      </w:tr>
      <w:tr w:rsidR="00162CC5" w:rsidRPr="00FF3323" w14:paraId="0B816383" w14:textId="77777777" w:rsidTr="00D360B3">
        <w:trPr>
          <w:trHeight w:val="43"/>
        </w:trPr>
        <w:tc>
          <w:tcPr>
            <w:tcW w:w="5098" w:type="dxa"/>
          </w:tcPr>
          <w:p w14:paraId="1C6553FD" w14:textId="4D3ACC05" w:rsidR="00162CC5" w:rsidRPr="009033D4" w:rsidRDefault="00B63B62" w:rsidP="00D360B3">
            <w:pPr>
              <w:pStyle w:val="tiquettes"/>
              <w:rPr>
                <w:b/>
              </w:rPr>
            </w:pPr>
            <w:sdt>
              <w:sdtPr>
                <w:rPr>
                  <w:rFonts w:ascii="Calibri" w:hAnsi="Calibri"/>
                  <w:szCs w:val="20"/>
                </w:rPr>
                <w:alias w:val="AFD"/>
                <w:tag w:val="AFD"/>
                <w:id w:val="1110856526"/>
              </w:sdtPr>
              <w:sdtEndPr>
                <w:rPr>
                  <w:b/>
                </w:rPr>
              </w:sdtEndPr>
              <w:sdtContent>
                <w:r w:rsidR="006503F5">
                  <w:rPr>
                    <w:rFonts w:ascii="Calibri" w:hAnsi="Calibri"/>
                    <w:i/>
                  </w:rPr>
                  <w:t>En caso de respuesta negativa, por favor, especifique (incluso si no cuenta con un equipo específico, pero se realizan otros controles)</w:t>
                </w:r>
              </w:sdtContent>
            </w:sdt>
          </w:p>
        </w:tc>
        <w:sdt>
          <w:sdtPr>
            <w:rPr>
              <w:sz w:val="20"/>
              <w:szCs w:val="20"/>
            </w:rPr>
            <w:id w:val="752470811"/>
            <w:placeholder>
              <w:docPart w:val="97B85F91D5AF4187A29DC90A6D1513C6"/>
            </w:placeholder>
            <w:showingPlcHdr/>
          </w:sdtPr>
          <w:sdtEndPr/>
          <w:sdtContent>
            <w:tc>
              <w:tcPr>
                <w:tcW w:w="5529" w:type="dxa"/>
                <w:shd w:val="clear" w:color="auto" w:fill="FFFFFF" w:themeFill="background1"/>
              </w:tcPr>
              <w:p w14:paraId="7653E4E7" w14:textId="77777777" w:rsidR="00162CC5" w:rsidRDefault="00162CC5" w:rsidP="00D360B3">
                <w:pPr>
                  <w:rPr>
                    <w:sz w:val="20"/>
                    <w:szCs w:val="20"/>
                  </w:rPr>
                </w:pPr>
                <w:r>
                  <w:rPr>
                    <w:rStyle w:val="Textedelespacerserv"/>
                  </w:rPr>
                  <w:t>Haga clic o pulse aquí para introducir texto.</w:t>
                </w:r>
              </w:p>
            </w:tc>
          </w:sdtContent>
        </w:sdt>
      </w:tr>
      <w:tr w:rsidR="00162CC5" w:rsidRPr="00FF3323" w14:paraId="314896D1" w14:textId="77777777" w:rsidTr="00D360B3">
        <w:trPr>
          <w:trHeight w:val="20"/>
        </w:trPr>
        <w:tc>
          <w:tcPr>
            <w:tcW w:w="5098" w:type="dxa"/>
          </w:tcPr>
          <w:p w14:paraId="7DD35A26" w14:textId="77777777" w:rsidR="00162CC5" w:rsidRPr="009033D4" w:rsidRDefault="00162CC5" w:rsidP="00D360B3">
            <w:pPr>
              <w:pStyle w:val="tiquettes"/>
              <w:rPr>
                <w:rFonts w:ascii="Calibri" w:hAnsi="Calibri"/>
                <w:i/>
                <w:szCs w:val="20"/>
              </w:rPr>
            </w:pPr>
          </w:p>
        </w:tc>
        <w:tc>
          <w:tcPr>
            <w:tcW w:w="5529" w:type="dxa"/>
            <w:shd w:val="clear" w:color="auto" w:fill="FFFFFF" w:themeFill="background1"/>
          </w:tcPr>
          <w:p w14:paraId="30366189" w14:textId="77777777" w:rsidR="00162CC5" w:rsidRDefault="00162CC5" w:rsidP="00D360B3">
            <w:pPr>
              <w:rPr>
                <w:sz w:val="20"/>
                <w:szCs w:val="20"/>
              </w:rPr>
            </w:pPr>
          </w:p>
        </w:tc>
      </w:tr>
      <w:tr w:rsidR="00162CC5" w:rsidRPr="00FF3323" w14:paraId="3C159F8F" w14:textId="77777777" w:rsidTr="00D360B3">
        <w:trPr>
          <w:trHeight w:val="43"/>
        </w:trPr>
        <w:tc>
          <w:tcPr>
            <w:tcW w:w="5098" w:type="dxa"/>
          </w:tcPr>
          <w:p w14:paraId="48CEA5CB" w14:textId="77777777" w:rsidR="00162CC5" w:rsidRPr="009033D4" w:rsidRDefault="00162CC5" w:rsidP="00883936">
            <w:pPr>
              <w:pStyle w:val="tiquettes"/>
            </w:pPr>
            <w:r>
              <w:rPr>
                <w:b/>
              </w:rPr>
              <w:t>Si es así, ¿cuáles son sus funciones? ¿Cuántos empleados tiene? ¿A qué departamento pertenece esta función?</w:t>
            </w:r>
          </w:p>
        </w:tc>
        <w:sdt>
          <w:sdtPr>
            <w:rPr>
              <w:sz w:val="20"/>
              <w:szCs w:val="20"/>
            </w:rPr>
            <w:id w:val="797103652"/>
            <w:placeholder>
              <w:docPart w:val="FF033B40E9F6434FBF0A3ECAA929B651"/>
            </w:placeholder>
          </w:sdtPr>
          <w:sdtEndPr/>
          <w:sdtContent>
            <w:sdt>
              <w:sdtPr>
                <w:rPr>
                  <w:sz w:val="20"/>
                  <w:szCs w:val="20"/>
                </w:rPr>
                <w:id w:val="-1867741301"/>
                <w:placeholder>
                  <w:docPart w:val="38A170790ED946B6B27D70DB569BF0A3"/>
                </w:placeholder>
                <w:showingPlcHdr/>
              </w:sdtPr>
              <w:sdtEndPr/>
              <w:sdtContent>
                <w:tc>
                  <w:tcPr>
                    <w:tcW w:w="5529" w:type="dxa"/>
                    <w:shd w:val="clear" w:color="auto" w:fill="FFFFFF" w:themeFill="background1"/>
                  </w:tcPr>
                  <w:p w14:paraId="3ABB3CBB" w14:textId="77777777" w:rsidR="00162CC5" w:rsidRDefault="00F7506E" w:rsidP="00D360B3">
                    <w:pPr>
                      <w:rPr>
                        <w:sz w:val="20"/>
                        <w:szCs w:val="20"/>
                      </w:rPr>
                    </w:pPr>
                    <w:r>
                      <w:rPr>
                        <w:rStyle w:val="Textedelespacerserv"/>
                      </w:rPr>
                      <w:t>Haga clic o pulse aquí para introducir texto.</w:t>
                    </w:r>
                  </w:p>
                </w:tc>
              </w:sdtContent>
            </w:sdt>
          </w:sdtContent>
        </w:sdt>
      </w:tr>
    </w:tbl>
    <w:p w14:paraId="249711AF" w14:textId="77777777" w:rsidR="00F87558" w:rsidRDefault="00F87558" w:rsidP="00F87558">
      <w:pPr>
        <w:rPr>
          <w:rFonts w:ascii="Constantia" w:eastAsia="Times New Roman" w:hAnsi="Constantia" w:cs="Times New Roman"/>
          <w:szCs w:val="60"/>
        </w:rPr>
      </w:pPr>
      <w:r>
        <w:br w:type="page"/>
      </w:r>
    </w:p>
    <w:p w14:paraId="528E2D28" w14:textId="77777777" w:rsidR="005F62C9" w:rsidRPr="00EB66AD" w:rsidRDefault="005F62C9" w:rsidP="001B693F">
      <w:pPr>
        <w:pStyle w:val="Titre"/>
        <w:ind w:left="720" w:firstLine="720"/>
        <w:rPr>
          <w:color w:val="FFFFFF" w:themeColor="background1"/>
          <w:sz w:val="40"/>
        </w:rPr>
      </w:pPr>
      <w:r>
        <w:rPr>
          <w:color w:val="FFFFFF" w:themeColor="background1"/>
          <w:sz w:val="36"/>
        </w:rPr>
        <w:lastRenderedPageBreak/>
        <w:t>Cuestionario de Conformidad:</w:t>
      </w:r>
      <w:r>
        <w:rPr>
          <w:color w:val="FFFFFF" w:themeColor="background1"/>
          <w:sz w:val="56"/>
        </w:rPr>
        <w:t xml:space="preserve"> </w:t>
      </w:r>
    </w:p>
    <w:p w14:paraId="3367356B" w14:textId="77777777" w:rsidR="00F7506E" w:rsidRPr="00EB66AD" w:rsidRDefault="005F62C9" w:rsidP="001B693F">
      <w:pPr>
        <w:pStyle w:val="Titre"/>
        <w:ind w:left="1440"/>
        <w:rPr>
          <w:color w:val="FFFFFF" w:themeColor="background1"/>
          <w:sz w:val="36"/>
        </w:rPr>
      </w:pPr>
      <w:r>
        <w:rPr>
          <w:color w:val="FFFFFF" w:themeColor="background1"/>
          <w:sz w:val="36"/>
        </w:rPr>
        <w:t>Análisis del dispositivo de las contrapartes OSC/Fundaciones</w:t>
      </w:r>
    </w:p>
    <w:p w14:paraId="19791434" w14:textId="77777777" w:rsidR="00F7506E" w:rsidRPr="009F42BF" w:rsidRDefault="00F7506E" w:rsidP="00162CC5">
      <w:pPr>
        <w:rPr>
          <w:sz w:val="8"/>
        </w:rPr>
      </w:pPr>
    </w:p>
    <w:p w14:paraId="22387241" w14:textId="77777777" w:rsidR="00F7506E" w:rsidRPr="009F42BF" w:rsidRDefault="00F7506E" w:rsidP="00162CC5">
      <w:pPr>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67C3BA36" w14:textId="77777777" w:rsidTr="00D360B3">
        <w:trPr>
          <w:trHeight w:val="43"/>
        </w:trPr>
        <w:tc>
          <w:tcPr>
            <w:tcW w:w="5098" w:type="dxa"/>
          </w:tcPr>
          <w:p w14:paraId="6A83F9BB" w14:textId="41588993" w:rsidR="00F7506E" w:rsidRPr="00F7506E" w:rsidRDefault="00F7506E" w:rsidP="00D360B3">
            <w:pPr>
              <w:pStyle w:val="tiquettes"/>
              <w:rPr>
                <w:b/>
              </w:rPr>
            </w:pPr>
            <w:r>
              <w:rPr>
                <w:b/>
              </w:rPr>
              <w:t>¿Se realizan </w:t>
            </w:r>
            <w:r>
              <w:rPr>
                <w:b/>
                <w:u w:val="single"/>
              </w:rPr>
              <w:t>y</w:t>
            </w:r>
            <w:r>
              <w:rPr>
                <w:b/>
              </w:rPr>
              <w:t xml:space="preserve"> formalizan controles contables de primer nivel (por ejemplo, validación de gastos, principio de doble control...)?</w:t>
            </w:r>
          </w:p>
        </w:tc>
        <w:sdt>
          <w:sdtPr>
            <w:id w:val="1621264553"/>
            <w:placeholder>
              <w:docPart w:val="78466BD9656741BAB6F752B0C1BD9E46"/>
            </w:placeholder>
          </w:sdtPr>
          <w:sdtEndPr/>
          <w:sdtContent>
            <w:tc>
              <w:tcPr>
                <w:tcW w:w="5529" w:type="dxa"/>
                <w:shd w:val="clear" w:color="auto" w:fill="FFFFFF" w:themeFill="background1"/>
              </w:tcPr>
              <w:p w14:paraId="64107E22" w14:textId="77777777" w:rsidR="00F7506E" w:rsidRPr="00FF3323" w:rsidRDefault="00B63B62" w:rsidP="00D360B3">
                <w:sdt>
                  <w:sdtPr>
                    <w:rPr>
                      <w:sz w:val="20"/>
                      <w:szCs w:val="20"/>
                    </w:rPr>
                    <w:id w:val="670686273"/>
                    <w14:checkbox>
                      <w14:checked w14:val="0"/>
                      <w14:checkedState w14:val="00FE" w14:font="Wingdings"/>
                      <w14:uncheckedState w14:val="00A8" w14:font="Wingdings"/>
                    </w14:checkbox>
                  </w:sdtPr>
                  <w:sdtEndPr/>
                  <w:sdtContent>
                    <w:r w:rsidR="00F7506E">
                      <w:rPr>
                        <w:sz w:val="20"/>
                        <w:szCs w:val="20"/>
                      </w:rPr>
                      <w:sym w:font="Wingdings" w:char="F0A8"/>
                    </w:r>
                  </w:sdtContent>
                </w:sdt>
                <w:r w:rsidR="006503F5">
                  <w:rPr>
                    <w:sz w:val="20"/>
                  </w:rPr>
                  <w:t xml:space="preserve"> Sí</w:t>
                </w:r>
                <w:r w:rsidR="006503F5">
                  <w:rPr>
                    <w:sz w:val="20"/>
                  </w:rPr>
                  <w:tab/>
                </w:r>
                <w:sdt>
                  <w:sdtPr>
                    <w:rPr>
                      <w:sz w:val="20"/>
                      <w:szCs w:val="20"/>
                    </w:rPr>
                    <w:id w:val="310457371"/>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6503F5">
                  <w:rPr>
                    <w:sz w:val="20"/>
                  </w:rPr>
                  <w:t xml:space="preserve"> No</w:t>
                </w:r>
              </w:p>
            </w:tc>
          </w:sdtContent>
        </w:sdt>
      </w:tr>
      <w:tr w:rsidR="00F7506E" w:rsidRPr="00FF3323" w14:paraId="3A559208" w14:textId="77777777" w:rsidTr="00D360B3">
        <w:trPr>
          <w:trHeight w:val="43"/>
        </w:trPr>
        <w:tc>
          <w:tcPr>
            <w:tcW w:w="5098" w:type="dxa"/>
          </w:tcPr>
          <w:p w14:paraId="5ACB9DFB" w14:textId="77777777" w:rsidR="00F7506E" w:rsidRPr="009033D4" w:rsidRDefault="00B63B62" w:rsidP="00D360B3">
            <w:pPr>
              <w:pStyle w:val="tiquettes"/>
              <w:rPr>
                <w:b/>
              </w:rPr>
            </w:pPr>
            <w:sdt>
              <w:sdtPr>
                <w:rPr>
                  <w:rFonts w:ascii="Calibri" w:hAnsi="Calibri"/>
                  <w:szCs w:val="20"/>
                </w:rPr>
                <w:alias w:val="AFD"/>
                <w:tag w:val="AFD"/>
                <w:id w:val="1076708390"/>
              </w:sdtPr>
              <w:sdtEndPr>
                <w:rPr>
                  <w:b/>
                </w:rPr>
              </w:sdtEndPr>
              <w:sdtContent>
                <w:r w:rsidR="006503F5">
                  <w:rPr>
                    <w:rFonts w:ascii="Calibri" w:hAnsi="Calibri"/>
                    <w:i/>
                  </w:rPr>
                  <w:t>En caso de respuesta negativa, por favor, especifique</w:t>
                </w:r>
              </w:sdtContent>
            </w:sdt>
          </w:p>
        </w:tc>
        <w:sdt>
          <w:sdtPr>
            <w:rPr>
              <w:sz w:val="20"/>
              <w:szCs w:val="20"/>
            </w:rPr>
            <w:id w:val="-921949508"/>
            <w:placeholder>
              <w:docPart w:val="E00CA28E7E594DC48F9C94F0A440914E"/>
            </w:placeholder>
            <w:showingPlcHdr/>
          </w:sdtPr>
          <w:sdtEndPr/>
          <w:sdtContent>
            <w:tc>
              <w:tcPr>
                <w:tcW w:w="5529" w:type="dxa"/>
                <w:shd w:val="clear" w:color="auto" w:fill="FFFFFF" w:themeFill="background1"/>
              </w:tcPr>
              <w:p w14:paraId="50788365" w14:textId="77777777" w:rsidR="00F7506E" w:rsidRDefault="00F7506E" w:rsidP="00D360B3">
                <w:pPr>
                  <w:rPr>
                    <w:sz w:val="20"/>
                    <w:szCs w:val="20"/>
                  </w:rPr>
                </w:pPr>
                <w:r>
                  <w:rPr>
                    <w:rStyle w:val="Textedelespacerserv"/>
                  </w:rPr>
                  <w:t>Haga clic o pulse aquí para introducir texto.</w:t>
                </w:r>
              </w:p>
            </w:tc>
          </w:sdtContent>
        </w:sdt>
      </w:tr>
      <w:tr w:rsidR="00F7506E" w:rsidRPr="009F42BF" w14:paraId="0C3D1948" w14:textId="77777777" w:rsidTr="00D360B3">
        <w:trPr>
          <w:trHeight w:val="43"/>
        </w:trPr>
        <w:tc>
          <w:tcPr>
            <w:tcW w:w="5098" w:type="dxa"/>
          </w:tcPr>
          <w:p w14:paraId="7FD01CA9" w14:textId="77777777" w:rsidR="00F7506E" w:rsidRPr="009F42BF" w:rsidRDefault="00F7506E" w:rsidP="00D360B3">
            <w:pPr>
              <w:pStyle w:val="tiquettes"/>
              <w:rPr>
                <w:rFonts w:ascii="Calibri" w:hAnsi="Calibri"/>
                <w:i/>
                <w:sz w:val="2"/>
                <w:szCs w:val="20"/>
              </w:rPr>
            </w:pPr>
          </w:p>
        </w:tc>
        <w:tc>
          <w:tcPr>
            <w:tcW w:w="5529" w:type="dxa"/>
            <w:shd w:val="clear" w:color="auto" w:fill="FFFFFF" w:themeFill="background1"/>
          </w:tcPr>
          <w:p w14:paraId="6DE884D7" w14:textId="77777777" w:rsidR="00F7506E" w:rsidRPr="009F42BF" w:rsidRDefault="00F7506E" w:rsidP="00D360B3">
            <w:pPr>
              <w:rPr>
                <w:sz w:val="2"/>
                <w:szCs w:val="20"/>
              </w:rPr>
            </w:pPr>
          </w:p>
        </w:tc>
      </w:tr>
      <w:tr w:rsidR="00F7506E" w:rsidRPr="00FF3323" w14:paraId="3FA8A788" w14:textId="77777777" w:rsidTr="00D360B3">
        <w:trPr>
          <w:trHeight w:val="43"/>
        </w:trPr>
        <w:tc>
          <w:tcPr>
            <w:tcW w:w="5098" w:type="dxa"/>
          </w:tcPr>
          <w:p w14:paraId="1EFF854C" w14:textId="77777777" w:rsidR="00F7506E" w:rsidRPr="009033D4" w:rsidRDefault="00F7506E" w:rsidP="00D360B3">
            <w:pPr>
              <w:pStyle w:val="tiquettes"/>
              <w:rPr>
                <w:rFonts w:ascii="Calibri" w:hAnsi="Calibri"/>
                <w:i/>
                <w:szCs w:val="20"/>
              </w:rPr>
            </w:pPr>
            <w:r>
              <w:rPr>
                <w:rFonts w:ascii="Calibri" w:hAnsi="Calibri"/>
                <w:i/>
              </w:rPr>
              <w:t>En caso afirmativo, por favor, cite dos ejemplos de controles realizados</w:t>
            </w:r>
          </w:p>
        </w:tc>
        <w:sdt>
          <w:sdtPr>
            <w:rPr>
              <w:sz w:val="20"/>
              <w:szCs w:val="20"/>
            </w:rPr>
            <w:id w:val="-1520536590"/>
            <w:placeholder>
              <w:docPart w:val="DefaultPlaceholder_-1854013440"/>
            </w:placeholder>
            <w:showingPlcHdr/>
          </w:sdtPr>
          <w:sdtEndPr/>
          <w:sdtContent>
            <w:tc>
              <w:tcPr>
                <w:tcW w:w="5529" w:type="dxa"/>
                <w:shd w:val="clear" w:color="auto" w:fill="FFFFFF" w:themeFill="background1"/>
              </w:tcPr>
              <w:p w14:paraId="4BA9798B" w14:textId="77777777" w:rsidR="00F7506E" w:rsidRDefault="00F7506E" w:rsidP="00D360B3">
                <w:pPr>
                  <w:rPr>
                    <w:sz w:val="20"/>
                    <w:szCs w:val="20"/>
                  </w:rPr>
                </w:pPr>
                <w:r>
                  <w:rPr>
                    <w:rStyle w:val="Textedelespacerserv"/>
                  </w:rPr>
                  <w:t>Haga clic o pulse aquí para introducir texto.</w:t>
                </w:r>
              </w:p>
            </w:tc>
          </w:sdtContent>
        </w:sdt>
      </w:tr>
    </w:tbl>
    <w:p w14:paraId="442FE4AC" w14:textId="77777777" w:rsidR="00162CC5" w:rsidRPr="009F42BF" w:rsidRDefault="00162CC5" w:rsidP="00162CC5">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0BA85E93" w14:textId="77777777" w:rsidTr="00D360B3">
        <w:trPr>
          <w:trHeight w:val="43"/>
        </w:trPr>
        <w:tc>
          <w:tcPr>
            <w:tcW w:w="5098" w:type="dxa"/>
          </w:tcPr>
          <w:p w14:paraId="7C647345" w14:textId="77777777" w:rsidR="00F7506E" w:rsidRPr="00F7506E" w:rsidRDefault="00F7506E" w:rsidP="00D360B3">
            <w:pPr>
              <w:pStyle w:val="tiquettes"/>
              <w:rPr>
                <w:b/>
              </w:rPr>
            </w:pPr>
            <w:r>
              <w:rPr>
                <w:b/>
              </w:rPr>
              <w:t>¿Existe en su institución un procedimiento relativo a la conservación y registro de documentos de trabajo, correos electrónicos, justificantes...?</w:t>
            </w:r>
          </w:p>
        </w:tc>
        <w:sdt>
          <w:sdtPr>
            <w:id w:val="725262122"/>
            <w:placeholder>
              <w:docPart w:val="E4688DD6E7B948A1BD1CAEF450272476"/>
            </w:placeholder>
          </w:sdtPr>
          <w:sdtEndPr/>
          <w:sdtContent>
            <w:tc>
              <w:tcPr>
                <w:tcW w:w="5529" w:type="dxa"/>
                <w:shd w:val="clear" w:color="auto" w:fill="FFFFFF" w:themeFill="background1"/>
              </w:tcPr>
              <w:p w14:paraId="34A727A3" w14:textId="77777777" w:rsidR="00F7506E" w:rsidRPr="00FF3323" w:rsidRDefault="00B63B62" w:rsidP="00D360B3">
                <w:sdt>
                  <w:sdtPr>
                    <w:rPr>
                      <w:sz w:val="20"/>
                      <w:szCs w:val="20"/>
                    </w:rPr>
                    <w:id w:val="2049575055"/>
                    <w14:checkbox>
                      <w14:checked w14:val="0"/>
                      <w14:checkedState w14:val="00FE" w14:font="Wingdings"/>
                      <w14:uncheckedState w14:val="00A8" w14:font="Wingdings"/>
                    </w14:checkbox>
                  </w:sdtPr>
                  <w:sdtEndPr/>
                  <w:sdtContent>
                    <w:r w:rsidR="00F7506E">
                      <w:rPr>
                        <w:sz w:val="20"/>
                        <w:szCs w:val="20"/>
                      </w:rPr>
                      <w:sym w:font="Wingdings" w:char="F0A8"/>
                    </w:r>
                  </w:sdtContent>
                </w:sdt>
                <w:r w:rsidR="006503F5">
                  <w:rPr>
                    <w:sz w:val="20"/>
                  </w:rPr>
                  <w:t xml:space="preserve"> Sí</w:t>
                </w:r>
                <w:r w:rsidR="006503F5">
                  <w:rPr>
                    <w:sz w:val="20"/>
                  </w:rPr>
                  <w:tab/>
                </w:r>
                <w:sdt>
                  <w:sdtPr>
                    <w:rPr>
                      <w:sz w:val="20"/>
                      <w:szCs w:val="20"/>
                    </w:rPr>
                    <w:id w:val="-1480219163"/>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6503F5">
                  <w:rPr>
                    <w:sz w:val="20"/>
                  </w:rPr>
                  <w:t xml:space="preserve"> No</w:t>
                </w:r>
              </w:p>
            </w:tc>
          </w:sdtContent>
        </w:sdt>
      </w:tr>
      <w:tr w:rsidR="00F7506E" w:rsidRPr="00FF3323" w14:paraId="799AF127" w14:textId="77777777" w:rsidTr="00D360B3">
        <w:trPr>
          <w:trHeight w:val="43"/>
        </w:trPr>
        <w:tc>
          <w:tcPr>
            <w:tcW w:w="5098" w:type="dxa"/>
          </w:tcPr>
          <w:p w14:paraId="5540F662" w14:textId="77777777" w:rsidR="00F7506E" w:rsidRPr="009033D4" w:rsidRDefault="00B63B62" w:rsidP="00D360B3">
            <w:pPr>
              <w:pStyle w:val="tiquettes"/>
              <w:rPr>
                <w:b/>
              </w:rPr>
            </w:pPr>
            <w:sdt>
              <w:sdtPr>
                <w:rPr>
                  <w:rFonts w:ascii="Calibri" w:hAnsi="Calibri"/>
                  <w:szCs w:val="20"/>
                </w:rPr>
                <w:alias w:val="AFD"/>
                <w:tag w:val="AFD"/>
                <w:id w:val="-1653666967"/>
              </w:sdtPr>
              <w:sdtEndPr>
                <w:rPr>
                  <w:b/>
                </w:rPr>
              </w:sdtEndPr>
              <w:sdtContent>
                <w:r w:rsidR="006503F5">
                  <w:rPr>
                    <w:rFonts w:ascii="Calibri" w:hAnsi="Calibri"/>
                    <w:i/>
                  </w:rPr>
                  <w:t>En caso de respuesta negativa, por favor, especifique</w:t>
                </w:r>
              </w:sdtContent>
            </w:sdt>
          </w:p>
        </w:tc>
        <w:sdt>
          <w:sdtPr>
            <w:rPr>
              <w:sz w:val="20"/>
              <w:szCs w:val="20"/>
            </w:rPr>
            <w:id w:val="-39511780"/>
            <w:placeholder>
              <w:docPart w:val="0CA4D3DA30B84BD9B412CE84CFAB67D9"/>
            </w:placeholder>
            <w:showingPlcHdr/>
          </w:sdtPr>
          <w:sdtEndPr/>
          <w:sdtContent>
            <w:tc>
              <w:tcPr>
                <w:tcW w:w="5529" w:type="dxa"/>
                <w:shd w:val="clear" w:color="auto" w:fill="FFFFFF" w:themeFill="background1"/>
              </w:tcPr>
              <w:p w14:paraId="3838E44B" w14:textId="77777777" w:rsidR="00F7506E" w:rsidRDefault="00F7506E" w:rsidP="00D360B3">
                <w:pPr>
                  <w:rPr>
                    <w:sz w:val="20"/>
                    <w:szCs w:val="20"/>
                  </w:rPr>
                </w:pPr>
                <w:r>
                  <w:rPr>
                    <w:rStyle w:val="Textedelespacerserv"/>
                  </w:rPr>
                  <w:t>Haga clic o pulse aquí para introducir texto.</w:t>
                </w:r>
              </w:p>
            </w:tc>
          </w:sdtContent>
        </w:sdt>
      </w:tr>
    </w:tbl>
    <w:p w14:paraId="48225230" w14:textId="77777777" w:rsidR="00F7506E" w:rsidRPr="00C2080C" w:rsidRDefault="00F7506E" w:rsidP="001B693F">
      <w:pPr>
        <w:spacing w:after="0" w:line="240" w:lineRule="auto"/>
        <w:rPr>
          <w:sz w:val="14"/>
        </w:rPr>
      </w:pPr>
    </w:p>
    <w:p w14:paraId="67B7E05D" w14:textId="77777777" w:rsidR="00F7506E" w:rsidRPr="00F7506E" w:rsidRDefault="00F7506E" w:rsidP="00F7506E">
      <w:pPr>
        <w:pStyle w:val="Titre1"/>
        <w:rPr>
          <w:bCs/>
          <w:sz w:val="28"/>
        </w:rPr>
      </w:pPr>
      <w:r>
        <w:rPr>
          <w:sz w:val="28"/>
        </w:rPr>
        <w:t xml:space="preserve">5.  LUCHA CONTRA LA CORRUPCIÓN, EL FRAUDE Y LA MALVERSACIÓN DE FONDOS </w:t>
      </w:r>
    </w:p>
    <w:p w14:paraId="14274354" w14:textId="77777777" w:rsidR="00F7506E" w:rsidRPr="00C2080C" w:rsidRDefault="00F7506E" w:rsidP="00162CC5">
      <w:pPr>
        <w:rPr>
          <w:sz w:val="14"/>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0D958147" w14:textId="77777777" w:rsidTr="00D360B3">
        <w:trPr>
          <w:trHeight w:val="43"/>
        </w:trPr>
        <w:tc>
          <w:tcPr>
            <w:tcW w:w="5098" w:type="dxa"/>
          </w:tcPr>
          <w:p w14:paraId="414EA470" w14:textId="77777777" w:rsidR="00F7506E" w:rsidRPr="00F7506E" w:rsidRDefault="00F7506E" w:rsidP="00D360B3">
            <w:pPr>
              <w:pStyle w:val="tiquettes"/>
              <w:rPr>
                <w:b/>
              </w:rPr>
            </w:pPr>
            <w:r>
              <w:rPr>
                <w:b/>
              </w:rPr>
              <w:t>¿Su institución cuenta con un sistema para prevenir, controlar y tratar los riesgos internos y externos de fraude, corrupción, malversación de fondos y cualquier otra práctica ilícita en materia de delitos financieros?</w:t>
            </w:r>
          </w:p>
        </w:tc>
        <w:sdt>
          <w:sdtPr>
            <w:id w:val="-1721583768"/>
            <w:placeholder>
              <w:docPart w:val="9AA0492FCE3243C0A989FAA0AFCB1406"/>
            </w:placeholder>
          </w:sdtPr>
          <w:sdtEndPr/>
          <w:sdtContent>
            <w:tc>
              <w:tcPr>
                <w:tcW w:w="5529" w:type="dxa"/>
                <w:shd w:val="clear" w:color="auto" w:fill="FFFFFF" w:themeFill="background1"/>
              </w:tcPr>
              <w:p w14:paraId="01073C00" w14:textId="77777777" w:rsidR="00F7506E" w:rsidRPr="00FF3323" w:rsidRDefault="00B63B62" w:rsidP="00D360B3">
                <w:sdt>
                  <w:sdtPr>
                    <w:rPr>
                      <w:sz w:val="20"/>
                      <w:szCs w:val="20"/>
                    </w:rPr>
                    <w:id w:val="1989433694"/>
                    <w14:checkbox>
                      <w14:checked w14:val="0"/>
                      <w14:checkedState w14:val="00FE" w14:font="Wingdings"/>
                      <w14:uncheckedState w14:val="00A8" w14:font="Wingdings"/>
                    </w14:checkbox>
                  </w:sdtPr>
                  <w:sdtEndPr/>
                  <w:sdtContent>
                    <w:r w:rsidR="00F7506E">
                      <w:rPr>
                        <w:sz w:val="20"/>
                        <w:szCs w:val="20"/>
                      </w:rPr>
                      <w:sym w:font="Wingdings" w:char="F0A8"/>
                    </w:r>
                  </w:sdtContent>
                </w:sdt>
                <w:r w:rsidR="006503F5">
                  <w:rPr>
                    <w:sz w:val="20"/>
                  </w:rPr>
                  <w:t xml:space="preserve"> Sí</w:t>
                </w:r>
                <w:r w:rsidR="006503F5">
                  <w:rPr>
                    <w:sz w:val="20"/>
                  </w:rPr>
                  <w:tab/>
                </w:r>
                <w:sdt>
                  <w:sdtPr>
                    <w:rPr>
                      <w:sz w:val="20"/>
                      <w:szCs w:val="20"/>
                    </w:rPr>
                    <w:id w:val="-1257824169"/>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6503F5">
                  <w:rPr>
                    <w:sz w:val="20"/>
                  </w:rPr>
                  <w:t xml:space="preserve"> No</w:t>
                </w:r>
              </w:p>
            </w:tc>
          </w:sdtContent>
        </w:sdt>
      </w:tr>
      <w:tr w:rsidR="00F7506E" w:rsidRPr="00FF3323" w14:paraId="001ECA0A" w14:textId="77777777" w:rsidTr="00D360B3">
        <w:trPr>
          <w:trHeight w:val="43"/>
        </w:trPr>
        <w:tc>
          <w:tcPr>
            <w:tcW w:w="5098" w:type="dxa"/>
          </w:tcPr>
          <w:p w14:paraId="3B8D39E4" w14:textId="77777777" w:rsidR="00F7506E" w:rsidRPr="009033D4" w:rsidRDefault="00B63B62" w:rsidP="00D360B3">
            <w:pPr>
              <w:pStyle w:val="tiquettes"/>
              <w:rPr>
                <w:b/>
              </w:rPr>
            </w:pPr>
            <w:sdt>
              <w:sdtPr>
                <w:rPr>
                  <w:rFonts w:ascii="Calibri" w:hAnsi="Calibri"/>
                  <w:szCs w:val="20"/>
                </w:rPr>
                <w:alias w:val="AFD"/>
                <w:tag w:val="AFD"/>
                <w:id w:val="-239098443"/>
              </w:sdtPr>
              <w:sdtEndPr>
                <w:rPr>
                  <w:b/>
                </w:rPr>
              </w:sdtEndPr>
              <w:sdtContent>
                <w:sdt>
                  <w:sdtPr>
                    <w:rPr>
                      <w:rFonts w:ascii="Calibri" w:hAnsi="Calibri"/>
                      <w:szCs w:val="20"/>
                    </w:rPr>
                    <w:alias w:val="AFD"/>
                    <w:tag w:val="AFD"/>
                    <w:id w:val="-729378355"/>
                  </w:sdtPr>
                  <w:sdtEndPr>
                    <w:rPr>
                      <w:b/>
                    </w:rPr>
                  </w:sdtEndPr>
                  <w:sdtContent>
                    <w:r w:rsidR="006503F5">
                      <w:rPr>
                        <w:rFonts w:ascii="Calibri" w:hAnsi="Calibri"/>
                        <w:i/>
                      </w:rPr>
                      <w:t>En caso afirmativo, detalle el contenido de dicho dispositivo</w:t>
                    </w:r>
                  </w:sdtContent>
                </w:sdt>
              </w:sdtContent>
            </w:sdt>
          </w:p>
        </w:tc>
        <w:sdt>
          <w:sdtPr>
            <w:rPr>
              <w:sz w:val="20"/>
              <w:szCs w:val="20"/>
            </w:rPr>
            <w:id w:val="2028603202"/>
            <w:placeholder>
              <w:docPart w:val="DD70D1057A424180B65713A0589CD3FF"/>
            </w:placeholder>
            <w:showingPlcHdr/>
          </w:sdtPr>
          <w:sdtEndPr/>
          <w:sdtContent>
            <w:tc>
              <w:tcPr>
                <w:tcW w:w="5529" w:type="dxa"/>
                <w:shd w:val="clear" w:color="auto" w:fill="FFFFFF" w:themeFill="background1"/>
              </w:tcPr>
              <w:p w14:paraId="33F2AE8B" w14:textId="77777777" w:rsidR="00F7506E" w:rsidRDefault="00F7506E" w:rsidP="00D360B3">
                <w:pPr>
                  <w:rPr>
                    <w:sz w:val="20"/>
                    <w:szCs w:val="20"/>
                  </w:rPr>
                </w:pPr>
                <w:r>
                  <w:rPr>
                    <w:rStyle w:val="Textedelespacerserv"/>
                  </w:rPr>
                  <w:t>Haga clic o pulse aquí para introducir texto.</w:t>
                </w:r>
              </w:p>
            </w:tc>
          </w:sdtContent>
        </w:sdt>
      </w:tr>
      <w:tr w:rsidR="00F7506E" w:rsidRPr="00FF3323" w14:paraId="435A0982" w14:textId="77777777" w:rsidTr="00D360B3">
        <w:trPr>
          <w:trHeight w:val="43"/>
        </w:trPr>
        <w:tc>
          <w:tcPr>
            <w:tcW w:w="5098" w:type="dxa"/>
          </w:tcPr>
          <w:p w14:paraId="3839964F" w14:textId="77777777" w:rsidR="00F7506E" w:rsidRDefault="00F7506E" w:rsidP="00D360B3">
            <w:pPr>
              <w:pStyle w:val="tiquettes"/>
              <w:rPr>
                <w:rFonts w:ascii="Calibri" w:hAnsi="Calibri"/>
                <w:i/>
                <w:szCs w:val="20"/>
              </w:rPr>
            </w:pPr>
          </w:p>
        </w:tc>
        <w:tc>
          <w:tcPr>
            <w:tcW w:w="5529" w:type="dxa"/>
            <w:shd w:val="clear" w:color="auto" w:fill="FFFFFF" w:themeFill="background1"/>
          </w:tcPr>
          <w:p w14:paraId="144822C7" w14:textId="77777777" w:rsidR="00F7506E" w:rsidRPr="001B693F" w:rsidRDefault="00B63B62" w:rsidP="00D360B3">
            <w:pPr>
              <w:rPr>
                <w:sz w:val="18"/>
                <w:szCs w:val="20"/>
              </w:rPr>
            </w:pPr>
            <w:sdt>
              <w:sdtPr>
                <w:rPr>
                  <w:sz w:val="18"/>
                  <w:szCs w:val="20"/>
                </w:rPr>
                <w:id w:val="-518770673"/>
                <w14:checkbox>
                  <w14:checked w14:val="0"/>
                  <w14:checkedState w14:val="2612" w14:font="MS Gothic"/>
                  <w14:uncheckedState w14:val="2610" w14:font="MS Gothic"/>
                </w14:checkbox>
              </w:sdtPr>
              <w:sdtEndPr/>
              <w:sdtContent>
                <w:r w:rsidR="001B693F">
                  <w:rPr>
                    <w:rFonts w:ascii="MS Gothic" w:eastAsia="MS Gothic" w:hAnsi="MS Gothic" w:hint="eastAsia"/>
                    <w:sz w:val="18"/>
                    <w:szCs w:val="20"/>
                  </w:rPr>
                  <w:t>☐</w:t>
                </w:r>
              </w:sdtContent>
            </w:sdt>
            <w:r w:rsidR="006503F5">
              <w:rPr>
                <w:sz w:val="18"/>
              </w:rPr>
              <w:t xml:space="preserve"> Código de conducta Anticorrupción     </w:t>
            </w:r>
            <w:sdt>
              <w:sdtPr>
                <w:rPr>
                  <w:sz w:val="18"/>
                  <w:szCs w:val="20"/>
                </w:rPr>
                <w:id w:val="-1201169246"/>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Carta Ética</w:t>
            </w:r>
          </w:p>
          <w:p w14:paraId="2E6AF87F" w14:textId="77777777" w:rsidR="00F7506E" w:rsidRPr="001B693F" w:rsidRDefault="00B63B62" w:rsidP="00D360B3">
            <w:pPr>
              <w:rPr>
                <w:sz w:val="18"/>
                <w:szCs w:val="20"/>
              </w:rPr>
            </w:pPr>
            <w:sdt>
              <w:sdtPr>
                <w:rPr>
                  <w:sz w:val="18"/>
                  <w:szCs w:val="20"/>
                </w:rPr>
                <w:id w:val="-1436362234"/>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 xml:space="preserve"> Política/procedimiento de lucha contra el fraude y la corrupción</w:t>
            </w:r>
          </w:p>
          <w:p w14:paraId="58CBEF8F" w14:textId="77777777" w:rsidR="00F7506E" w:rsidRPr="001B693F" w:rsidRDefault="00B63B62" w:rsidP="00D360B3">
            <w:pPr>
              <w:rPr>
                <w:sz w:val="18"/>
                <w:szCs w:val="20"/>
              </w:rPr>
            </w:pPr>
            <w:sdt>
              <w:sdtPr>
                <w:rPr>
                  <w:sz w:val="18"/>
                  <w:szCs w:val="20"/>
                </w:rPr>
                <w:id w:val="-401296029"/>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 xml:space="preserve"> Procedimiento de denuncia o cualquier otro medio que permita informar sobre cualquier tipo de infracción de las normas (internas, legales; abierto a los empleados y/o a las partes involucradas externas)</w:t>
            </w:r>
          </w:p>
          <w:p w14:paraId="22B22F78" w14:textId="77777777" w:rsidR="00F7506E" w:rsidRPr="001B693F" w:rsidRDefault="00B63B62" w:rsidP="00D360B3">
            <w:pPr>
              <w:rPr>
                <w:sz w:val="18"/>
                <w:szCs w:val="20"/>
              </w:rPr>
            </w:pPr>
            <w:sdt>
              <w:sdtPr>
                <w:rPr>
                  <w:sz w:val="18"/>
                  <w:szCs w:val="20"/>
                </w:rPr>
                <w:id w:val="-389727110"/>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 xml:space="preserve"> Política/procedimiento en materia de regalos e invitaciones</w:t>
            </w:r>
          </w:p>
          <w:p w14:paraId="28D3E55D" w14:textId="5CD30E5A" w:rsidR="00F7506E" w:rsidRDefault="00B63B62" w:rsidP="00D360B3">
            <w:pPr>
              <w:rPr>
                <w:sz w:val="18"/>
                <w:szCs w:val="20"/>
              </w:rPr>
            </w:pPr>
            <w:sdt>
              <w:sdtPr>
                <w:rPr>
                  <w:sz w:val="18"/>
                  <w:szCs w:val="20"/>
                </w:rPr>
                <w:id w:val="1638996329"/>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 xml:space="preserve"> Procedimiento de evaluación de terceros</w:t>
            </w:r>
            <w:r w:rsidR="00D56055" w:rsidRPr="00F9534B">
              <w:rPr>
                <w:rStyle w:val="Appelnotedebasdep"/>
                <w:sz w:val="18"/>
                <w:szCs w:val="20"/>
              </w:rPr>
              <w:footnoteReference w:id="1"/>
            </w:r>
            <w:r w:rsidR="006503F5">
              <w:rPr>
                <w:sz w:val="18"/>
              </w:rPr>
              <w:t xml:space="preserve"> en función del riesgo de corrupción</w:t>
            </w:r>
          </w:p>
          <w:p w14:paraId="27DA6C50" w14:textId="1DFDAEF7" w:rsidR="00097323" w:rsidRDefault="00B63B62" w:rsidP="00D360B3">
            <w:pPr>
              <w:rPr>
                <w:sz w:val="18"/>
                <w:szCs w:val="20"/>
              </w:rPr>
            </w:pPr>
            <w:sdt>
              <w:sdtPr>
                <w:rPr>
                  <w:sz w:val="18"/>
                  <w:szCs w:val="20"/>
                </w:rPr>
                <w:id w:val="-1926640022"/>
                <w14:checkbox>
                  <w14:checked w14:val="0"/>
                  <w14:checkedState w14:val="2612" w14:font="MS Gothic"/>
                  <w14:uncheckedState w14:val="2610" w14:font="MS Gothic"/>
                </w14:checkbox>
              </w:sdtPr>
              <w:sdtEndPr/>
              <w:sdtContent>
                <w:r w:rsidR="00097323">
                  <w:rPr>
                    <w:rFonts w:ascii="MS Gothic" w:eastAsia="MS Gothic" w:hAnsi="MS Gothic" w:hint="eastAsia"/>
                    <w:sz w:val="18"/>
                    <w:szCs w:val="20"/>
                  </w:rPr>
                  <w:t>☐</w:t>
                </w:r>
              </w:sdtContent>
            </w:sdt>
            <w:r w:rsidR="006503F5">
              <w:rPr>
                <w:sz w:val="18"/>
              </w:rPr>
              <w:t xml:space="preserve"> Procedimiento para la prevención y gestión de conflictos de intereses</w:t>
            </w:r>
          </w:p>
          <w:p w14:paraId="6412E14C" w14:textId="77777777" w:rsidR="00F7506E" w:rsidRPr="001B693F" w:rsidRDefault="00B63B62" w:rsidP="00D360B3">
            <w:pPr>
              <w:rPr>
                <w:sz w:val="18"/>
                <w:szCs w:val="20"/>
              </w:rPr>
            </w:pPr>
            <w:sdt>
              <w:sdtPr>
                <w:rPr>
                  <w:sz w:val="18"/>
                  <w:szCs w:val="20"/>
                </w:rPr>
                <w:id w:val="1772359734"/>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6503F5">
              <w:rPr>
                <w:sz w:val="18"/>
              </w:rPr>
              <w:t xml:space="preserve"> Procedimiento sancionador en caso de infracción de las normas de conformidad por parte de sus empleados</w:t>
            </w:r>
          </w:p>
        </w:tc>
      </w:tr>
      <w:tr w:rsidR="008755E4" w:rsidRPr="00FF3323" w14:paraId="5A4CF0C0" w14:textId="77777777" w:rsidTr="00D360B3">
        <w:trPr>
          <w:trHeight w:val="43"/>
        </w:trPr>
        <w:tc>
          <w:tcPr>
            <w:tcW w:w="5098" w:type="dxa"/>
          </w:tcPr>
          <w:p w14:paraId="702BA574" w14:textId="77777777" w:rsidR="008755E4" w:rsidRDefault="00B63B62" w:rsidP="008755E4">
            <w:pPr>
              <w:pStyle w:val="tiquettes"/>
              <w:rPr>
                <w:rFonts w:ascii="Calibri" w:hAnsi="Calibri"/>
                <w:i/>
                <w:szCs w:val="20"/>
              </w:rPr>
            </w:pPr>
            <w:sdt>
              <w:sdtPr>
                <w:rPr>
                  <w:rFonts w:ascii="Calibri" w:hAnsi="Calibri"/>
                  <w:szCs w:val="20"/>
                </w:rPr>
                <w:alias w:val="AFD"/>
                <w:tag w:val="AFD"/>
                <w:id w:val="887621652"/>
              </w:sdtPr>
              <w:sdtEndPr>
                <w:rPr>
                  <w:b/>
                </w:rPr>
              </w:sdtEndPr>
              <w:sdtContent>
                <w:sdt>
                  <w:sdtPr>
                    <w:rPr>
                      <w:rFonts w:ascii="Calibri" w:hAnsi="Calibri"/>
                      <w:szCs w:val="20"/>
                    </w:rPr>
                    <w:alias w:val="AFD"/>
                    <w:tag w:val="AFD"/>
                    <w:id w:val="722788661"/>
                  </w:sdtPr>
                  <w:sdtEndPr>
                    <w:rPr>
                      <w:b/>
                    </w:rPr>
                  </w:sdtEndPr>
                  <w:sdtContent>
                    <w:r w:rsidR="006503F5">
                      <w:rPr>
                        <w:rFonts w:ascii="Calibri" w:hAnsi="Calibri"/>
                        <w:i/>
                      </w:rPr>
                      <w:t>Otro documento, por favor especifique</w:t>
                    </w:r>
                  </w:sdtContent>
                </w:sdt>
              </w:sdtContent>
            </w:sdt>
          </w:p>
        </w:tc>
        <w:sdt>
          <w:sdtPr>
            <w:rPr>
              <w:rFonts w:ascii="MS Gothic" w:eastAsia="MS Gothic" w:hAnsi="MS Gothic" w:hint="eastAsia"/>
              <w:sz w:val="20"/>
              <w:szCs w:val="20"/>
            </w:rPr>
            <w:id w:val="600920864"/>
            <w:placeholder>
              <w:docPart w:val="DefaultPlaceholder_-1854013440"/>
            </w:placeholder>
            <w:showingPlcHdr/>
          </w:sdtPr>
          <w:sdtEndPr/>
          <w:sdtContent>
            <w:tc>
              <w:tcPr>
                <w:tcW w:w="5529" w:type="dxa"/>
                <w:shd w:val="clear" w:color="auto" w:fill="FFFFFF" w:themeFill="background1"/>
              </w:tcPr>
              <w:p w14:paraId="55773C30" w14:textId="77777777" w:rsidR="008755E4" w:rsidRDefault="008755E4" w:rsidP="00D360B3">
                <w:pPr>
                  <w:rPr>
                    <w:rFonts w:ascii="MS Gothic" w:eastAsia="MS Gothic" w:hAnsi="MS Gothic"/>
                    <w:sz w:val="20"/>
                    <w:szCs w:val="20"/>
                  </w:rPr>
                </w:pPr>
                <w:r>
                  <w:rPr>
                    <w:rStyle w:val="Textedelespacerserv"/>
                  </w:rPr>
                  <w:t>Haga clic o pulse aquí para introducir texto.</w:t>
                </w:r>
              </w:p>
            </w:tc>
          </w:sdtContent>
        </w:sdt>
      </w:tr>
      <w:tr w:rsidR="008755E4" w:rsidRPr="00FF3323" w14:paraId="46BC6CED" w14:textId="77777777" w:rsidTr="00D360B3">
        <w:trPr>
          <w:trHeight w:val="43"/>
        </w:trPr>
        <w:tc>
          <w:tcPr>
            <w:tcW w:w="5098" w:type="dxa"/>
          </w:tcPr>
          <w:p w14:paraId="54BCE47E" w14:textId="77777777" w:rsidR="008755E4" w:rsidRDefault="008755E4" w:rsidP="008755E4">
            <w:pPr>
              <w:pStyle w:val="tiquettes"/>
              <w:rPr>
                <w:rFonts w:ascii="Calibri" w:hAnsi="Calibri"/>
                <w:i/>
                <w:szCs w:val="20"/>
              </w:rPr>
            </w:pPr>
            <w:r>
              <w:rPr>
                <w:rFonts w:ascii="Calibri" w:hAnsi="Calibri"/>
                <w:i/>
              </w:rPr>
              <w:t>Precisiones que desee aportar para que la AFD pueda evaluar los medios empleados para prevenir y combatir el fraude, la corrupción, el desvío de la ayuda o el blanqueo, que obstaculizan el logro de los objetivos de los proyectos:</w:t>
            </w:r>
          </w:p>
        </w:tc>
        <w:sdt>
          <w:sdtPr>
            <w:rPr>
              <w:rFonts w:ascii="MS Gothic" w:eastAsia="MS Gothic" w:hAnsi="MS Gothic" w:hint="eastAsia"/>
              <w:sz w:val="20"/>
              <w:szCs w:val="20"/>
            </w:rPr>
            <w:id w:val="1798646098"/>
            <w:placeholder>
              <w:docPart w:val="DefaultPlaceholder_-1854013440"/>
            </w:placeholder>
            <w:showingPlcHdr/>
          </w:sdtPr>
          <w:sdtEndPr/>
          <w:sdtContent>
            <w:tc>
              <w:tcPr>
                <w:tcW w:w="5529" w:type="dxa"/>
                <w:shd w:val="clear" w:color="auto" w:fill="FFFFFF" w:themeFill="background1"/>
              </w:tcPr>
              <w:p w14:paraId="6D96A171" w14:textId="77777777" w:rsidR="008755E4" w:rsidRDefault="008755E4" w:rsidP="00D360B3">
                <w:pPr>
                  <w:rPr>
                    <w:rFonts w:ascii="MS Gothic" w:eastAsia="MS Gothic" w:hAnsi="MS Gothic"/>
                    <w:sz w:val="20"/>
                    <w:szCs w:val="20"/>
                  </w:rPr>
                </w:pPr>
                <w:r>
                  <w:rPr>
                    <w:rStyle w:val="Textedelespacerserv"/>
                  </w:rPr>
                  <w:t>Haga clic o pulse aquí para introducir texto.</w:t>
                </w:r>
              </w:p>
            </w:tc>
          </w:sdtContent>
        </w:sdt>
      </w:tr>
    </w:tbl>
    <w:p w14:paraId="363052A0" w14:textId="77777777" w:rsidR="00AF007C" w:rsidRDefault="00AF007C" w:rsidP="005F62C9">
      <w:pPr>
        <w:pStyle w:val="Titre"/>
        <w:ind w:left="720" w:firstLine="720"/>
        <w:rPr>
          <w:color w:val="FFFFFF" w:themeColor="background1"/>
          <w:sz w:val="36"/>
        </w:rPr>
      </w:pPr>
    </w:p>
    <w:p w14:paraId="45ABAA1F" w14:textId="134AC33A" w:rsidR="005F62C9" w:rsidRPr="00EB66AD" w:rsidRDefault="005F62C9" w:rsidP="005F62C9">
      <w:pPr>
        <w:pStyle w:val="Titre"/>
        <w:ind w:left="720" w:firstLine="720"/>
        <w:rPr>
          <w:color w:val="FFFFFF" w:themeColor="background1"/>
          <w:sz w:val="40"/>
        </w:rPr>
      </w:pPr>
      <w:r>
        <w:rPr>
          <w:color w:val="FFFFFF" w:themeColor="background1"/>
          <w:sz w:val="36"/>
        </w:rPr>
        <w:t>Cuestionario de Conformidad:</w:t>
      </w:r>
      <w:r>
        <w:rPr>
          <w:color w:val="FFFFFF" w:themeColor="background1"/>
        </w:rPr>
        <w:t xml:space="preserve"> </w:t>
      </w:r>
    </w:p>
    <w:p w14:paraId="65AA41EC" w14:textId="77777777" w:rsidR="005F62C9" w:rsidRPr="00EB66AD" w:rsidRDefault="005F62C9" w:rsidP="005F62C9">
      <w:pPr>
        <w:pStyle w:val="Titre"/>
        <w:ind w:left="1440"/>
        <w:rPr>
          <w:color w:val="FFFFFF" w:themeColor="background1"/>
          <w:sz w:val="36"/>
        </w:rPr>
      </w:pPr>
      <w:r>
        <w:rPr>
          <w:color w:val="FFFFFF" w:themeColor="background1"/>
          <w:sz w:val="36"/>
        </w:rPr>
        <w:t>Análisis del dispositivo de las contrapartes OSC/Fundaciones</w:t>
      </w:r>
    </w:p>
    <w:p w14:paraId="4FAFF2B2" w14:textId="6160C4B6" w:rsidR="00F7506E" w:rsidRDefault="00F7506E" w:rsidP="00162CC5"/>
    <w:p w14:paraId="586762B8" w14:textId="77777777" w:rsidR="000E31B1" w:rsidRDefault="000E31B1"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539"/>
        <w:gridCol w:w="7088"/>
      </w:tblGrid>
      <w:tr w:rsidR="008755E4" w:rsidRPr="00FF3323" w14:paraId="79DA320B" w14:textId="77777777" w:rsidTr="00D360B3">
        <w:trPr>
          <w:trHeight w:val="43"/>
        </w:trPr>
        <w:tc>
          <w:tcPr>
            <w:tcW w:w="10627" w:type="dxa"/>
            <w:gridSpan w:val="2"/>
          </w:tcPr>
          <w:p w14:paraId="09AE2BFD" w14:textId="0BF2CBA5" w:rsidR="008755E4" w:rsidRPr="00DF579D" w:rsidRDefault="008755E4" w:rsidP="005E1895">
            <w:pPr>
              <w:pStyle w:val="tiquettes"/>
              <w:rPr>
                <w:b/>
                <w:color w:val="FFC000"/>
              </w:rPr>
            </w:pPr>
            <w:r>
              <w:rPr>
                <w:b/>
              </w:rPr>
              <w:t>¿Realiza su institución verificaciones sobre la integridad/reputación de los terceros que participan en la ejecución de los proyectos (procesos y controles que permiten verificar la identidad de los siguientes terceros y su honorabilidad en lo que respecta, en particular, al blanqueo de capitales, el fraude, la corrupción o la malversación de fondos)?</w:t>
            </w:r>
          </w:p>
        </w:tc>
      </w:tr>
      <w:tr w:rsidR="008755E4" w:rsidRPr="00FF3323" w14:paraId="5CF75799" w14:textId="77777777" w:rsidTr="008755E4">
        <w:trPr>
          <w:trHeight w:val="43"/>
        </w:trPr>
        <w:tc>
          <w:tcPr>
            <w:tcW w:w="3539" w:type="dxa"/>
          </w:tcPr>
          <w:p w14:paraId="42BEC57C" w14:textId="77777777" w:rsidR="008755E4" w:rsidRPr="005F62C9" w:rsidRDefault="008755E4" w:rsidP="008755E4">
            <w:pPr>
              <w:pStyle w:val="tiquettes"/>
              <w:rPr>
                <w:b/>
              </w:rPr>
            </w:pPr>
            <w:r>
              <w:t>sobre su personal:</w:t>
            </w:r>
          </w:p>
        </w:tc>
        <w:tc>
          <w:tcPr>
            <w:tcW w:w="7088" w:type="dxa"/>
            <w:shd w:val="clear" w:color="auto" w:fill="FFFFFF" w:themeFill="background1"/>
          </w:tcPr>
          <w:p w14:paraId="2BAAF8B2" w14:textId="77777777" w:rsidR="008755E4" w:rsidRDefault="006503F5" w:rsidP="008755E4">
            <w:pPr>
              <w:rPr>
                <w:sz w:val="20"/>
                <w:szCs w:val="20"/>
              </w:rPr>
            </w:pPr>
            <w:r>
              <w:rPr>
                <w:sz w:val="20"/>
              </w:rPr>
              <w:t>Sí</w:t>
            </w:r>
            <w:r>
              <w:rPr>
                <w:sz w:val="20"/>
              </w:rPr>
              <w:tab/>
            </w:r>
            <w:sdt>
              <w:sdtPr>
                <w:rPr>
                  <w:sz w:val="20"/>
                  <w:szCs w:val="20"/>
                </w:rPr>
                <w:id w:val="1444343280"/>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Pr>
                <w:sz w:val="20"/>
              </w:rPr>
              <w:t xml:space="preserve"> No</w:t>
            </w:r>
          </w:p>
          <w:p w14:paraId="5913858D" w14:textId="77777777" w:rsidR="008755E4" w:rsidRDefault="008755E4" w:rsidP="008755E4">
            <w:pPr>
              <w:rPr>
                <w:sz w:val="20"/>
                <w:szCs w:val="20"/>
              </w:rPr>
            </w:pPr>
            <w:r>
              <w:rPr>
                <w:sz w:val="18"/>
              </w:rPr>
              <w:t>En caso afirmativo, ¿por qué medio(s)?</w:t>
            </w:r>
            <w:r>
              <w:rPr>
                <w:sz w:val="20"/>
              </w:rPr>
              <w:t xml:space="preserve"> </w:t>
            </w:r>
            <w:sdt>
              <w:sdtPr>
                <w:rPr>
                  <w:sz w:val="20"/>
                  <w:szCs w:val="20"/>
                </w:rPr>
                <w:id w:val="226039192"/>
                <w:placeholder>
                  <w:docPart w:val="DefaultPlaceholder_-1854013440"/>
                </w:placeholder>
                <w:showingPlcHdr/>
              </w:sdtPr>
              <w:sdtEndPr/>
              <w:sdtContent>
                <w:r>
                  <w:rPr>
                    <w:rStyle w:val="Textedelespacerserv"/>
                  </w:rPr>
                  <w:t>Haga clic o pulse aquí para introducir texto.</w:t>
                </w:r>
              </w:sdtContent>
            </w:sdt>
          </w:p>
        </w:tc>
      </w:tr>
      <w:tr w:rsidR="008755E4" w:rsidRPr="00FF3323" w14:paraId="0C956697" w14:textId="77777777" w:rsidTr="008755E4">
        <w:trPr>
          <w:trHeight w:val="43"/>
        </w:trPr>
        <w:tc>
          <w:tcPr>
            <w:tcW w:w="3539" w:type="dxa"/>
          </w:tcPr>
          <w:p w14:paraId="17E87F92" w14:textId="77777777" w:rsidR="008755E4" w:rsidRPr="005F62C9" w:rsidRDefault="008755E4" w:rsidP="00D360B3">
            <w:pPr>
              <w:pStyle w:val="tiquettes"/>
              <w:rPr>
                <w:rFonts w:ascii="Calibri" w:hAnsi="Calibri"/>
                <w:i/>
                <w:szCs w:val="20"/>
              </w:rPr>
            </w:pPr>
            <w:r>
              <w:t>sobre sus socios de ejecución:</w:t>
            </w:r>
          </w:p>
        </w:tc>
        <w:tc>
          <w:tcPr>
            <w:tcW w:w="7088" w:type="dxa"/>
            <w:shd w:val="clear" w:color="auto" w:fill="FFFFFF" w:themeFill="background1"/>
          </w:tcPr>
          <w:p w14:paraId="4D72C899" w14:textId="77777777" w:rsidR="008755E4" w:rsidRDefault="006503F5" w:rsidP="008755E4">
            <w:pPr>
              <w:rPr>
                <w:sz w:val="20"/>
                <w:szCs w:val="20"/>
              </w:rPr>
            </w:pPr>
            <w:r>
              <w:rPr>
                <w:sz w:val="20"/>
              </w:rPr>
              <w:t>Sí</w:t>
            </w:r>
            <w:r>
              <w:rPr>
                <w:sz w:val="20"/>
              </w:rPr>
              <w:tab/>
            </w:r>
            <w:sdt>
              <w:sdtPr>
                <w:rPr>
                  <w:sz w:val="20"/>
                  <w:szCs w:val="20"/>
                </w:rPr>
                <w:id w:val="-1018929301"/>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Pr>
                <w:sz w:val="20"/>
              </w:rPr>
              <w:t xml:space="preserve"> No</w:t>
            </w:r>
          </w:p>
          <w:p w14:paraId="47867723" w14:textId="77777777" w:rsidR="008755E4" w:rsidRDefault="008755E4" w:rsidP="008755E4">
            <w:pPr>
              <w:rPr>
                <w:sz w:val="20"/>
                <w:szCs w:val="20"/>
              </w:rPr>
            </w:pPr>
            <w:r>
              <w:rPr>
                <w:sz w:val="18"/>
              </w:rPr>
              <w:t>En caso afirmativo, ¿por qué medio(s)?</w:t>
            </w:r>
          </w:p>
        </w:tc>
      </w:tr>
      <w:tr w:rsidR="008755E4" w:rsidRPr="00FF3323" w14:paraId="17315781" w14:textId="77777777" w:rsidTr="008755E4">
        <w:trPr>
          <w:trHeight w:val="43"/>
        </w:trPr>
        <w:tc>
          <w:tcPr>
            <w:tcW w:w="3539" w:type="dxa"/>
          </w:tcPr>
          <w:p w14:paraId="5A8D5F68" w14:textId="77777777" w:rsidR="008755E4" w:rsidRPr="005F62C9" w:rsidRDefault="008755E4" w:rsidP="008755E4">
            <w:pPr>
              <w:pStyle w:val="tiquettes"/>
              <w:rPr>
                <w:rFonts w:ascii="Calibri" w:hAnsi="Calibri"/>
                <w:i/>
                <w:szCs w:val="20"/>
              </w:rPr>
            </w:pPr>
            <w:r>
              <w:t>sobre sus contratistas/proveedores:</w:t>
            </w:r>
          </w:p>
        </w:tc>
        <w:tc>
          <w:tcPr>
            <w:tcW w:w="7088" w:type="dxa"/>
            <w:shd w:val="clear" w:color="auto" w:fill="FFFFFF" w:themeFill="background1"/>
          </w:tcPr>
          <w:p w14:paraId="7C920D97" w14:textId="77777777" w:rsidR="008755E4" w:rsidRDefault="006503F5" w:rsidP="008755E4">
            <w:pPr>
              <w:rPr>
                <w:sz w:val="20"/>
                <w:szCs w:val="20"/>
              </w:rPr>
            </w:pPr>
            <w:r>
              <w:rPr>
                <w:sz w:val="20"/>
              </w:rPr>
              <w:t>Sí</w:t>
            </w:r>
            <w:r>
              <w:rPr>
                <w:sz w:val="20"/>
              </w:rPr>
              <w:tab/>
            </w:r>
            <w:sdt>
              <w:sdtPr>
                <w:rPr>
                  <w:sz w:val="20"/>
                  <w:szCs w:val="20"/>
                </w:rPr>
                <w:id w:val="-682744274"/>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Pr>
                <w:sz w:val="20"/>
              </w:rPr>
              <w:t xml:space="preserve"> No</w:t>
            </w:r>
          </w:p>
          <w:p w14:paraId="0A2060E1" w14:textId="77777777" w:rsidR="008755E4" w:rsidRDefault="008755E4" w:rsidP="008755E4">
            <w:pPr>
              <w:rPr>
                <w:rFonts w:ascii="MS Gothic" w:eastAsia="MS Gothic" w:hAnsi="MS Gothic"/>
                <w:sz w:val="20"/>
                <w:szCs w:val="20"/>
              </w:rPr>
            </w:pPr>
            <w:r>
              <w:rPr>
                <w:sz w:val="18"/>
              </w:rPr>
              <w:t>En caso afirmativo, ¿por qué medio(s)?</w:t>
            </w:r>
          </w:p>
        </w:tc>
      </w:tr>
      <w:tr w:rsidR="008755E4" w:rsidRPr="00FF3323" w14:paraId="4E3FD01D" w14:textId="77777777" w:rsidTr="008755E4">
        <w:trPr>
          <w:trHeight w:val="43"/>
        </w:trPr>
        <w:tc>
          <w:tcPr>
            <w:tcW w:w="3539" w:type="dxa"/>
          </w:tcPr>
          <w:p w14:paraId="5AF6B971" w14:textId="4E47348C" w:rsidR="008755E4" w:rsidRPr="005F62C9" w:rsidRDefault="008755E4" w:rsidP="00D360B3">
            <w:pPr>
              <w:pStyle w:val="tiquettes"/>
              <w:rPr>
                <w:rFonts w:ascii="Calibri" w:hAnsi="Calibri"/>
                <w:i/>
                <w:szCs w:val="20"/>
              </w:rPr>
            </w:pPr>
            <w:r>
              <w:t xml:space="preserve">sobre los beneficiarios de retrocesiones </w:t>
            </w:r>
            <w:r w:rsidR="00AE1EB5">
              <w:rPr>
                <w:rStyle w:val="Appelnotedebasdep"/>
                <w:szCs w:val="20"/>
              </w:rPr>
              <w:footnoteReference w:id="2"/>
            </w:r>
            <w:r>
              <w:t> :</w:t>
            </w:r>
          </w:p>
        </w:tc>
        <w:tc>
          <w:tcPr>
            <w:tcW w:w="7088" w:type="dxa"/>
            <w:shd w:val="clear" w:color="auto" w:fill="FFFFFF" w:themeFill="background1"/>
          </w:tcPr>
          <w:p w14:paraId="46350C20" w14:textId="77777777" w:rsidR="008755E4" w:rsidRDefault="006503F5" w:rsidP="008755E4">
            <w:pPr>
              <w:rPr>
                <w:sz w:val="20"/>
                <w:szCs w:val="20"/>
              </w:rPr>
            </w:pPr>
            <w:r>
              <w:rPr>
                <w:sz w:val="20"/>
              </w:rPr>
              <w:t>Sí</w:t>
            </w:r>
            <w:r>
              <w:rPr>
                <w:sz w:val="20"/>
              </w:rPr>
              <w:tab/>
            </w:r>
            <w:sdt>
              <w:sdtPr>
                <w:rPr>
                  <w:sz w:val="20"/>
                  <w:szCs w:val="20"/>
                </w:rPr>
                <w:id w:val="-1053608567"/>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Pr>
                <w:sz w:val="20"/>
              </w:rPr>
              <w:t xml:space="preserve"> No</w:t>
            </w:r>
          </w:p>
          <w:p w14:paraId="7C1F0CED" w14:textId="77777777" w:rsidR="008755E4" w:rsidRDefault="008755E4" w:rsidP="008755E4">
            <w:pPr>
              <w:rPr>
                <w:rFonts w:ascii="MS Gothic" w:eastAsia="MS Gothic" w:hAnsi="MS Gothic"/>
                <w:sz w:val="20"/>
                <w:szCs w:val="20"/>
              </w:rPr>
            </w:pPr>
            <w:r>
              <w:rPr>
                <w:sz w:val="18"/>
              </w:rPr>
              <w:t>En caso afirmativo, ¿por qué medio(s)?</w:t>
            </w:r>
          </w:p>
        </w:tc>
      </w:tr>
      <w:tr w:rsidR="008755E4" w:rsidRPr="00FF3323" w14:paraId="66028332" w14:textId="77777777" w:rsidTr="008755E4">
        <w:trPr>
          <w:trHeight w:val="43"/>
        </w:trPr>
        <w:tc>
          <w:tcPr>
            <w:tcW w:w="3539" w:type="dxa"/>
          </w:tcPr>
          <w:p w14:paraId="011FD7A8" w14:textId="77777777" w:rsidR="008755E4" w:rsidRPr="008755E4" w:rsidRDefault="00B63B62" w:rsidP="00D360B3">
            <w:pPr>
              <w:pStyle w:val="tiquettes"/>
              <w:rPr>
                <w:rFonts w:ascii="Calibri" w:hAnsi="Calibri" w:cs="Calibri"/>
                <w:szCs w:val="18"/>
              </w:rPr>
            </w:pPr>
            <w:sdt>
              <w:sdtPr>
                <w:rPr>
                  <w:rFonts w:ascii="Calibri" w:hAnsi="Calibri" w:cs="Calibri"/>
                  <w:szCs w:val="18"/>
                </w:rPr>
                <w:alias w:val="AFD"/>
                <w:tag w:val="AFD"/>
                <w:id w:val="-320743576"/>
              </w:sdtPr>
              <w:sdtEndPr>
                <w:rPr>
                  <w:b/>
                </w:rPr>
              </w:sdtEndPr>
              <w:sdtContent>
                <w:r w:rsidR="006503F5">
                  <w:rPr>
                    <w:rFonts w:ascii="Calibri" w:hAnsi="Calibri"/>
                    <w:i/>
                  </w:rPr>
                  <w:t xml:space="preserve">En caso de respuesta negativa, detalle cómo se asegura de la honorabilidad de terceros </w:t>
                </w:r>
              </w:sdtContent>
            </w:sdt>
          </w:p>
        </w:tc>
        <w:sdt>
          <w:sdtPr>
            <w:rPr>
              <w:rFonts w:ascii="MS Gothic" w:eastAsia="MS Gothic" w:hAnsi="MS Gothic" w:hint="eastAsia"/>
              <w:sz w:val="20"/>
              <w:szCs w:val="20"/>
            </w:rPr>
            <w:id w:val="-1976054461"/>
            <w:placeholder>
              <w:docPart w:val="DefaultPlaceholder_-1854013440"/>
            </w:placeholder>
            <w:showingPlcHdr/>
          </w:sdtPr>
          <w:sdtEndPr/>
          <w:sdtContent>
            <w:tc>
              <w:tcPr>
                <w:tcW w:w="7088" w:type="dxa"/>
                <w:shd w:val="clear" w:color="auto" w:fill="FFFFFF" w:themeFill="background1"/>
              </w:tcPr>
              <w:p w14:paraId="3DA109D2" w14:textId="77777777" w:rsidR="008755E4" w:rsidRDefault="008755E4" w:rsidP="008755E4">
                <w:pPr>
                  <w:rPr>
                    <w:rFonts w:ascii="MS Gothic" w:eastAsia="MS Gothic" w:hAnsi="MS Gothic"/>
                    <w:sz w:val="20"/>
                    <w:szCs w:val="20"/>
                  </w:rPr>
                </w:pPr>
                <w:r>
                  <w:rPr>
                    <w:rStyle w:val="Textedelespacerserv"/>
                  </w:rPr>
                  <w:t>Haga clic o pulse aquí para introducir texto.</w:t>
                </w:r>
              </w:p>
            </w:tc>
          </w:sdtContent>
        </w:sdt>
      </w:tr>
    </w:tbl>
    <w:p w14:paraId="09700C87" w14:textId="77777777" w:rsidR="008755E4" w:rsidRDefault="008755E4" w:rsidP="00162CC5"/>
    <w:p w14:paraId="2A9D5815" w14:textId="77777777" w:rsidR="005F62C9" w:rsidRDefault="005F62C9"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41C3B" w:rsidRPr="00FF3323" w14:paraId="155C1E83" w14:textId="77777777" w:rsidTr="00D360B3">
        <w:trPr>
          <w:trHeight w:val="43"/>
        </w:trPr>
        <w:tc>
          <w:tcPr>
            <w:tcW w:w="10627" w:type="dxa"/>
          </w:tcPr>
          <w:p w14:paraId="7148EA94" w14:textId="2AE84A1B" w:rsidR="00541C3B" w:rsidRPr="008755E4" w:rsidRDefault="00541C3B" w:rsidP="00541C3B">
            <w:pPr>
              <w:pStyle w:val="tiquettes"/>
              <w:rPr>
                <w:b/>
              </w:rPr>
            </w:pPr>
            <w:r>
              <w:rPr>
                <w:b/>
              </w:rPr>
              <w:t>¿Qué sucede si se detectan inciden</w:t>
            </w:r>
            <w:r w:rsidR="00360652">
              <w:rPr>
                <w:b/>
              </w:rPr>
              <w:t>cias negativas</w:t>
            </w:r>
            <w:r>
              <w:rPr>
                <w:b/>
              </w:rPr>
              <w:t>?</w:t>
            </w:r>
          </w:p>
        </w:tc>
      </w:tr>
      <w:tr w:rsidR="00541C3B" w:rsidRPr="00FF3323" w14:paraId="6E97ADCF" w14:textId="77777777" w:rsidTr="00D360B3">
        <w:trPr>
          <w:trHeight w:val="43"/>
        </w:trPr>
        <w:tc>
          <w:tcPr>
            <w:tcW w:w="10627" w:type="dxa"/>
          </w:tcPr>
          <w:sdt>
            <w:sdtPr>
              <w:id w:val="-1927184961"/>
              <w:placeholder>
                <w:docPart w:val="A17F13CB2FD54F4CA732D7CFC2B8E256"/>
              </w:placeholder>
              <w:showingPlcHdr/>
            </w:sdtPr>
            <w:sdtEndPr/>
            <w:sdtContent>
              <w:p w14:paraId="0A0B4D0D" w14:textId="77777777" w:rsidR="00541C3B" w:rsidRPr="00541C3B" w:rsidRDefault="00541C3B" w:rsidP="00D360B3">
                <w:r>
                  <w:rPr>
                    <w:rStyle w:val="Textedelespacerserv"/>
                  </w:rPr>
                  <w:t>Haga clic o pulse aquí para introducir texto.</w:t>
                </w:r>
              </w:p>
            </w:sdtContent>
          </w:sdt>
        </w:tc>
      </w:tr>
    </w:tbl>
    <w:p w14:paraId="6118DBAB" w14:textId="77777777" w:rsidR="005F62C9" w:rsidRDefault="005F62C9" w:rsidP="008755E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681"/>
        <w:gridCol w:w="6946"/>
      </w:tblGrid>
      <w:tr w:rsidR="00541C3B" w:rsidRPr="00FF3323" w14:paraId="2DD5432E" w14:textId="77777777" w:rsidTr="00D360B3">
        <w:trPr>
          <w:trHeight w:val="43"/>
        </w:trPr>
        <w:tc>
          <w:tcPr>
            <w:tcW w:w="10627" w:type="dxa"/>
            <w:gridSpan w:val="2"/>
          </w:tcPr>
          <w:p w14:paraId="11B02702" w14:textId="77777777" w:rsidR="00541C3B" w:rsidRPr="008755E4" w:rsidRDefault="00541C3B" w:rsidP="00D360B3">
            <w:pPr>
              <w:pStyle w:val="tiquettes"/>
              <w:rPr>
                <w:b/>
              </w:rPr>
            </w:pPr>
            <w:r>
              <w:rPr>
                <w:b/>
              </w:rPr>
              <w:t>En los últimos cinco años, ¿ha tenido su institución alguna vez dificultades con los terceros mencionados anteriormente por motivos relacionados con la integridad (en particular, blanqueo de capitales, fraude, corrupción o malversación de fondos)?</w:t>
            </w:r>
          </w:p>
        </w:tc>
      </w:tr>
      <w:tr w:rsidR="00541C3B" w:rsidRPr="00FF3323" w14:paraId="7057F480" w14:textId="77777777" w:rsidTr="00541C3B">
        <w:trPr>
          <w:trHeight w:val="43"/>
        </w:trPr>
        <w:tc>
          <w:tcPr>
            <w:tcW w:w="3681" w:type="dxa"/>
          </w:tcPr>
          <w:p w14:paraId="697F122D" w14:textId="77777777" w:rsidR="00541C3B" w:rsidRPr="00541C3B" w:rsidRDefault="00B63B62" w:rsidP="00541C3B">
            <w:pPr>
              <w:pStyle w:val="tiquettes"/>
              <w:rPr>
                <w:sz w:val="22"/>
              </w:rPr>
            </w:pPr>
            <w:sdt>
              <w:sdtPr>
                <w:rPr>
                  <w:rFonts w:ascii="Calibri" w:hAnsi="Calibri" w:cs="Calibri"/>
                  <w:i/>
                  <w:szCs w:val="18"/>
                </w:rPr>
                <w:alias w:val="AFD"/>
                <w:tag w:val="AFD"/>
                <w:id w:val="-583220751"/>
              </w:sdtPr>
              <w:sdtEndPr/>
              <w:sdtContent>
                <w:r w:rsidR="006503F5">
                  <w:rPr>
                    <w:rFonts w:ascii="Calibri" w:hAnsi="Calibri"/>
                    <w:i/>
                  </w:rPr>
                  <w:t>En caso afirmativo, ¿podría especificar los hechos y las medidas correctivas implementadas?</w:t>
                </w:r>
              </w:sdtContent>
            </w:sdt>
          </w:p>
        </w:tc>
        <w:tc>
          <w:tcPr>
            <w:tcW w:w="6946" w:type="dxa"/>
          </w:tcPr>
          <w:sdt>
            <w:sdtPr>
              <w:id w:val="1940028059"/>
              <w:placeholder>
                <w:docPart w:val="ABD36143049446F7A0D494FDE00C1339"/>
              </w:placeholder>
              <w:showingPlcHdr/>
            </w:sdtPr>
            <w:sdtEndPr/>
            <w:sdtContent>
              <w:p w14:paraId="4AE939B7" w14:textId="77777777" w:rsidR="00541C3B" w:rsidRPr="00541C3B" w:rsidRDefault="00541C3B" w:rsidP="00D360B3">
                <w:r>
                  <w:rPr>
                    <w:rStyle w:val="Textedelespacerserv"/>
                  </w:rPr>
                  <w:t>Haga clic o pulse aquí para introducir texto.</w:t>
                </w:r>
              </w:p>
            </w:sdtContent>
          </w:sdt>
        </w:tc>
      </w:tr>
    </w:tbl>
    <w:p w14:paraId="689AC647" w14:textId="77777777" w:rsidR="005F62C9" w:rsidRDefault="005F62C9"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41C3B" w:rsidRPr="00FF3323" w14:paraId="14A335D4" w14:textId="77777777" w:rsidTr="00D360B3">
        <w:trPr>
          <w:trHeight w:val="43"/>
        </w:trPr>
        <w:tc>
          <w:tcPr>
            <w:tcW w:w="10627" w:type="dxa"/>
          </w:tcPr>
          <w:p w14:paraId="093B2DC0" w14:textId="5E7A4967" w:rsidR="00541C3B" w:rsidRDefault="00541C3B" w:rsidP="00D360B3">
            <w:pPr>
              <w:pStyle w:val="tiquettes"/>
              <w:rPr>
                <w:b/>
                <w:bCs/>
              </w:rPr>
            </w:pPr>
            <w:r>
              <w:rPr>
                <w:b/>
              </w:rPr>
              <w:t>¿Cuenta</w:t>
            </w:r>
            <w:r w:rsidR="00360652">
              <w:rPr>
                <w:b/>
              </w:rPr>
              <w:t xml:space="preserve"> su organización</w:t>
            </w:r>
            <w:r>
              <w:rPr>
                <w:b/>
              </w:rPr>
              <w:t xml:space="preserve"> con criterios previos de selección de todos estos terceros?</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475"/>
              <w:gridCol w:w="6926"/>
            </w:tblGrid>
            <w:tr w:rsidR="00A07A5D" w14:paraId="18F24544" w14:textId="77777777" w:rsidTr="00EB66AD">
              <w:trPr>
                <w:trHeight w:val="43"/>
              </w:trPr>
              <w:tc>
                <w:tcPr>
                  <w:tcW w:w="3539" w:type="dxa"/>
                </w:tcPr>
                <w:p w14:paraId="49906A5E" w14:textId="7C20E17B" w:rsidR="00A07A5D" w:rsidRPr="005F62C9" w:rsidRDefault="00A07A5D" w:rsidP="00A07A5D">
                  <w:pPr>
                    <w:pStyle w:val="tiquettes"/>
                    <w:rPr>
                      <w:rFonts w:ascii="Calibri" w:hAnsi="Calibri"/>
                      <w:i/>
                      <w:szCs w:val="20"/>
                    </w:rPr>
                  </w:pPr>
                  <w:r>
                    <w:t>Operativos:</w:t>
                  </w:r>
                </w:p>
              </w:tc>
              <w:tc>
                <w:tcPr>
                  <w:tcW w:w="7088" w:type="dxa"/>
                  <w:shd w:val="clear" w:color="auto" w:fill="FFFFFF" w:themeFill="background1"/>
                </w:tcPr>
                <w:p w14:paraId="444D6733" w14:textId="77777777" w:rsidR="00A07A5D" w:rsidRDefault="006503F5" w:rsidP="00A07A5D">
                  <w:pPr>
                    <w:rPr>
                      <w:sz w:val="20"/>
                      <w:szCs w:val="20"/>
                    </w:rPr>
                  </w:pPr>
                  <w:r>
                    <w:rPr>
                      <w:sz w:val="20"/>
                    </w:rPr>
                    <w:t>Sí</w:t>
                  </w:r>
                  <w:r>
                    <w:rPr>
                      <w:sz w:val="20"/>
                    </w:rPr>
                    <w:tab/>
                  </w:r>
                  <w:sdt>
                    <w:sdtPr>
                      <w:rPr>
                        <w:sz w:val="20"/>
                        <w:szCs w:val="20"/>
                      </w:rPr>
                      <w:id w:val="-1570579643"/>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Pr>
                      <w:sz w:val="20"/>
                    </w:rPr>
                    <w:t xml:space="preserve"> No</w:t>
                  </w:r>
                </w:p>
                <w:p w14:paraId="687CDB34" w14:textId="77777777" w:rsidR="00A07A5D" w:rsidRDefault="00A07A5D" w:rsidP="00A07A5D">
                  <w:pPr>
                    <w:rPr>
                      <w:sz w:val="20"/>
                      <w:szCs w:val="20"/>
                    </w:rPr>
                  </w:pPr>
                  <w:r>
                    <w:rPr>
                      <w:sz w:val="18"/>
                    </w:rPr>
                    <w:t>En caso afirmativo, ¿por qué medio(s)?</w:t>
                  </w:r>
                </w:p>
              </w:tc>
            </w:tr>
            <w:tr w:rsidR="00A07A5D" w14:paraId="5CC5A3B6" w14:textId="77777777" w:rsidTr="00EB66AD">
              <w:trPr>
                <w:trHeight w:val="43"/>
              </w:trPr>
              <w:tc>
                <w:tcPr>
                  <w:tcW w:w="3539" w:type="dxa"/>
                </w:tcPr>
                <w:p w14:paraId="21580058" w14:textId="66AE00C6" w:rsidR="00A07A5D" w:rsidRPr="005F62C9" w:rsidRDefault="00A07A5D" w:rsidP="00A07A5D">
                  <w:pPr>
                    <w:pStyle w:val="tiquettes"/>
                    <w:rPr>
                      <w:rFonts w:ascii="Calibri" w:hAnsi="Calibri"/>
                      <w:i/>
                      <w:szCs w:val="20"/>
                    </w:rPr>
                  </w:pPr>
                  <w:r>
                    <w:t>Financieros:</w:t>
                  </w:r>
                </w:p>
              </w:tc>
              <w:tc>
                <w:tcPr>
                  <w:tcW w:w="7088" w:type="dxa"/>
                  <w:shd w:val="clear" w:color="auto" w:fill="FFFFFF" w:themeFill="background1"/>
                </w:tcPr>
                <w:p w14:paraId="4812041D" w14:textId="77777777" w:rsidR="00A07A5D" w:rsidRDefault="006503F5" w:rsidP="00A07A5D">
                  <w:pPr>
                    <w:rPr>
                      <w:sz w:val="20"/>
                      <w:szCs w:val="20"/>
                    </w:rPr>
                  </w:pPr>
                  <w:r>
                    <w:rPr>
                      <w:sz w:val="20"/>
                    </w:rPr>
                    <w:t>Sí</w:t>
                  </w:r>
                  <w:r>
                    <w:rPr>
                      <w:sz w:val="20"/>
                    </w:rPr>
                    <w:tab/>
                  </w:r>
                  <w:sdt>
                    <w:sdtPr>
                      <w:rPr>
                        <w:sz w:val="20"/>
                        <w:szCs w:val="20"/>
                      </w:rPr>
                      <w:id w:val="99236411"/>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Pr>
                      <w:sz w:val="20"/>
                    </w:rPr>
                    <w:t xml:space="preserve"> No</w:t>
                  </w:r>
                </w:p>
                <w:p w14:paraId="7634A5B2" w14:textId="77777777" w:rsidR="00A07A5D" w:rsidRDefault="00A07A5D" w:rsidP="00A07A5D">
                  <w:pPr>
                    <w:rPr>
                      <w:rFonts w:ascii="MS Gothic" w:eastAsia="MS Gothic" w:hAnsi="MS Gothic"/>
                      <w:sz w:val="20"/>
                      <w:szCs w:val="20"/>
                    </w:rPr>
                  </w:pPr>
                  <w:r>
                    <w:rPr>
                      <w:sz w:val="18"/>
                    </w:rPr>
                    <w:t>En caso afirmativo, ¿por qué medio(s)?</w:t>
                  </w:r>
                </w:p>
              </w:tc>
            </w:tr>
            <w:tr w:rsidR="00A07A5D" w14:paraId="633C71EC" w14:textId="77777777" w:rsidTr="00EB66AD">
              <w:trPr>
                <w:trHeight w:val="43"/>
              </w:trPr>
              <w:tc>
                <w:tcPr>
                  <w:tcW w:w="3539" w:type="dxa"/>
                </w:tcPr>
                <w:p w14:paraId="2526554F" w14:textId="704C4337" w:rsidR="00A07A5D" w:rsidRPr="005F62C9" w:rsidRDefault="00A07A5D" w:rsidP="006F119E">
                  <w:pPr>
                    <w:pStyle w:val="tiquettes"/>
                    <w:rPr>
                      <w:rFonts w:ascii="Calibri" w:hAnsi="Calibri"/>
                      <w:i/>
                      <w:szCs w:val="20"/>
                    </w:rPr>
                  </w:pPr>
                  <w:r>
                    <w:t>De integridad:</w:t>
                  </w:r>
                </w:p>
              </w:tc>
              <w:tc>
                <w:tcPr>
                  <w:tcW w:w="7088" w:type="dxa"/>
                  <w:shd w:val="clear" w:color="auto" w:fill="FFFFFF" w:themeFill="background1"/>
                </w:tcPr>
                <w:p w14:paraId="4AA38985" w14:textId="77777777" w:rsidR="00A07A5D" w:rsidRDefault="006503F5" w:rsidP="00A07A5D">
                  <w:pPr>
                    <w:rPr>
                      <w:sz w:val="20"/>
                      <w:szCs w:val="20"/>
                    </w:rPr>
                  </w:pPr>
                  <w:r>
                    <w:rPr>
                      <w:sz w:val="20"/>
                    </w:rPr>
                    <w:t>Sí</w:t>
                  </w:r>
                  <w:r>
                    <w:rPr>
                      <w:sz w:val="20"/>
                    </w:rPr>
                    <w:tab/>
                  </w:r>
                  <w:sdt>
                    <w:sdtPr>
                      <w:rPr>
                        <w:sz w:val="20"/>
                        <w:szCs w:val="20"/>
                      </w:rPr>
                      <w:id w:val="-1884318249"/>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Pr>
                      <w:sz w:val="20"/>
                    </w:rPr>
                    <w:t xml:space="preserve"> No</w:t>
                  </w:r>
                </w:p>
                <w:p w14:paraId="7EDF9AA4" w14:textId="77777777" w:rsidR="00A07A5D" w:rsidRDefault="00A07A5D" w:rsidP="00A07A5D">
                  <w:pPr>
                    <w:rPr>
                      <w:rFonts w:ascii="MS Gothic" w:eastAsia="MS Gothic" w:hAnsi="MS Gothic"/>
                      <w:sz w:val="20"/>
                      <w:szCs w:val="20"/>
                    </w:rPr>
                  </w:pPr>
                  <w:r>
                    <w:rPr>
                      <w:sz w:val="18"/>
                    </w:rPr>
                    <w:t>En caso afirmativo, ¿por qué medio(s)?</w:t>
                  </w:r>
                </w:p>
              </w:tc>
            </w:tr>
          </w:tbl>
          <w:p w14:paraId="14B591B3" w14:textId="47224844" w:rsidR="00A07A5D" w:rsidRPr="008755E4" w:rsidRDefault="00A07A5D" w:rsidP="00D360B3">
            <w:pPr>
              <w:pStyle w:val="tiquettes"/>
              <w:rPr>
                <w:b/>
              </w:rPr>
            </w:pPr>
          </w:p>
        </w:tc>
      </w:tr>
    </w:tbl>
    <w:p w14:paraId="4037ADBF" w14:textId="77777777" w:rsidR="006755B4" w:rsidRPr="00A865FD" w:rsidRDefault="006755B4" w:rsidP="006755B4">
      <w:pPr>
        <w:pStyle w:val="Titre"/>
        <w:ind w:left="720" w:firstLine="720"/>
        <w:rPr>
          <w:color w:val="FFFFFF" w:themeColor="background1"/>
          <w:sz w:val="40"/>
        </w:rPr>
      </w:pPr>
      <w:r>
        <w:rPr>
          <w:color w:val="FFFFFF" w:themeColor="background1"/>
          <w:sz w:val="36"/>
        </w:rPr>
        <w:t>Cuestionario de Conformidad:</w:t>
      </w:r>
      <w:r>
        <w:rPr>
          <w:color w:val="FFFFFF" w:themeColor="background1"/>
          <w:sz w:val="56"/>
        </w:rPr>
        <w:t xml:space="preserve"> </w:t>
      </w:r>
    </w:p>
    <w:p w14:paraId="331155E6" w14:textId="334548E7" w:rsidR="006755B4" w:rsidRDefault="006755B4" w:rsidP="006755B4">
      <w:pPr>
        <w:pStyle w:val="Titre"/>
        <w:ind w:left="1440"/>
        <w:rPr>
          <w:color w:val="FFFFFF" w:themeColor="background1"/>
          <w:sz w:val="36"/>
        </w:rPr>
      </w:pPr>
      <w:r>
        <w:rPr>
          <w:color w:val="FFFFFF" w:themeColor="background1"/>
          <w:sz w:val="36"/>
        </w:rPr>
        <w:t>Análisis del dispositivo de las contrapartes OSC/Fundaciones</w:t>
      </w:r>
    </w:p>
    <w:p w14:paraId="593260D4" w14:textId="6B991811" w:rsidR="00703872" w:rsidRPr="00703872" w:rsidRDefault="00703872" w:rsidP="00703872">
      <w:pPr>
        <w:pStyle w:val="Titre1"/>
        <w:rPr>
          <w:bCs/>
          <w:sz w:val="28"/>
        </w:rPr>
      </w:pPr>
      <w:r>
        <w:rPr>
          <w:sz w:val="28"/>
        </w:rPr>
        <w:t>6. LUCHA CONTRA EL FINANCIAMIENTO DEL TERRORISMO/DE GRUPOS ARMADOS Y RIESGO DE EXTORSIÓN</w:t>
      </w:r>
    </w:p>
    <w:p w14:paraId="7CB99674" w14:textId="77777777" w:rsidR="00703872" w:rsidRPr="009F42BF" w:rsidRDefault="00703872" w:rsidP="00FD35A6">
      <w:pPr>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979"/>
        <w:gridCol w:w="2122"/>
        <w:gridCol w:w="2122"/>
        <w:gridCol w:w="5521"/>
      </w:tblGrid>
      <w:tr w:rsidR="00703872" w:rsidRPr="00FF3323" w14:paraId="532A2175" w14:textId="77777777" w:rsidTr="009F42BF">
        <w:trPr>
          <w:trHeight w:val="170"/>
        </w:trPr>
        <w:tc>
          <w:tcPr>
            <w:tcW w:w="10627" w:type="dxa"/>
            <w:gridSpan w:val="4"/>
          </w:tcPr>
          <w:p w14:paraId="76CDE07D" w14:textId="6CC41480" w:rsidR="00703872" w:rsidRPr="00703872" w:rsidRDefault="00703872" w:rsidP="00D360B3">
            <w:pPr>
              <w:pStyle w:val="tiquettes"/>
              <w:rPr>
                <w:b/>
              </w:rPr>
            </w:pPr>
            <w:r>
              <w:rPr>
                <w:b/>
              </w:rPr>
              <w:t>¿Su institución cuenta con una política y/o un procedimiento de lucha contra el financiamiento del terrorismo/grupos armados?</w:t>
            </w:r>
          </w:p>
        </w:tc>
      </w:tr>
      <w:tr w:rsidR="00703872" w:rsidRPr="00FF3323" w14:paraId="793EF3EE" w14:textId="77777777" w:rsidTr="00703872">
        <w:trPr>
          <w:trHeight w:val="43"/>
        </w:trPr>
        <w:tc>
          <w:tcPr>
            <w:tcW w:w="846" w:type="dxa"/>
          </w:tcPr>
          <w:p w14:paraId="12525DB3" w14:textId="77777777" w:rsidR="00703872" w:rsidRPr="009033D4" w:rsidRDefault="00703872" w:rsidP="00703872">
            <w:pPr>
              <w:pStyle w:val="tiquettes"/>
              <w:rPr>
                <w:b/>
              </w:rPr>
            </w:pPr>
            <w:r>
              <w:t>En caso afirmativo</w:t>
            </w:r>
          </w:p>
        </w:tc>
        <w:tc>
          <w:tcPr>
            <w:tcW w:w="9781" w:type="dxa"/>
            <w:gridSpan w:val="3"/>
            <w:shd w:val="clear" w:color="auto" w:fill="FFFFFF" w:themeFill="background1"/>
          </w:tcPr>
          <w:p w14:paraId="7CE1477B" w14:textId="77777777" w:rsidR="00703872" w:rsidRDefault="00703872" w:rsidP="00D360B3">
            <w:pPr>
              <w:rPr>
                <w:sz w:val="20"/>
                <w:szCs w:val="20"/>
              </w:rPr>
            </w:pPr>
            <w:r>
              <w:rPr>
                <w:sz w:val="18"/>
              </w:rPr>
              <w:t>Última fecha de actualización:</w:t>
            </w:r>
            <w:r>
              <w:rPr>
                <w:sz w:val="20"/>
              </w:rPr>
              <w:t xml:space="preserve"> </w:t>
            </w:r>
            <w:sdt>
              <w:sdtPr>
                <w:rPr>
                  <w:sz w:val="20"/>
                  <w:szCs w:val="20"/>
                </w:rPr>
                <w:id w:val="-1305306137"/>
                <w:placeholder>
                  <w:docPart w:val="DefaultPlaceholder_-1854013438"/>
                </w:placeholder>
                <w:showingPlcHdr/>
                <w:date>
                  <w:dateFormat w:val="dd/MM/yyyy"/>
                  <w:lid w:val="es-419"/>
                  <w:storeMappedDataAs w:val="dateTime"/>
                  <w:calendar w:val="gregorian"/>
                </w:date>
              </w:sdtPr>
              <w:sdtEndPr/>
              <w:sdtContent>
                <w:r>
                  <w:rPr>
                    <w:rStyle w:val="Textedelespacerserv"/>
                  </w:rPr>
                  <w:t>Haga clic o pulse aquí para introducir texto.</w:t>
                </w:r>
              </w:sdtContent>
            </w:sdt>
          </w:p>
          <w:p w14:paraId="6980475F" w14:textId="486E3A02" w:rsidR="00703872" w:rsidRDefault="00703872" w:rsidP="00D360B3">
            <w:pPr>
              <w:rPr>
                <w:sz w:val="20"/>
                <w:szCs w:val="20"/>
              </w:rPr>
            </w:pPr>
          </w:p>
        </w:tc>
      </w:tr>
      <w:tr w:rsidR="00703872" w:rsidRPr="00FF3323" w14:paraId="79F5D656" w14:textId="77777777" w:rsidTr="00703872">
        <w:trPr>
          <w:trHeight w:val="43"/>
        </w:trPr>
        <w:tc>
          <w:tcPr>
            <w:tcW w:w="846" w:type="dxa"/>
          </w:tcPr>
          <w:p w14:paraId="7F20EB4A" w14:textId="77777777" w:rsidR="00703872" w:rsidRDefault="00703872" w:rsidP="00D360B3">
            <w:pPr>
              <w:pStyle w:val="tiquettes"/>
              <w:rPr>
                <w:rFonts w:ascii="Calibri" w:hAnsi="Calibri"/>
                <w:i/>
                <w:szCs w:val="20"/>
              </w:rPr>
            </w:pPr>
          </w:p>
        </w:tc>
        <w:tc>
          <w:tcPr>
            <w:tcW w:w="9781" w:type="dxa"/>
            <w:gridSpan w:val="3"/>
            <w:shd w:val="clear" w:color="auto" w:fill="FFFFFF" w:themeFill="background1"/>
          </w:tcPr>
          <w:p w14:paraId="2CEF8393" w14:textId="77777777" w:rsidR="00703872" w:rsidRPr="005F62C9" w:rsidRDefault="00703872" w:rsidP="00D360B3">
            <w:pPr>
              <w:rPr>
                <w:sz w:val="18"/>
                <w:szCs w:val="20"/>
              </w:rPr>
            </w:pPr>
            <w:r>
              <w:rPr>
                <w:sz w:val="18"/>
              </w:rPr>
              <w:t xml:space="preserve">Resumir el contenido de esta última y la definición adoptada de financiamiento del terrorismo </w:t>
            </w:r>
          </w:p>
          <w:p w14:paraId="7B976475" w14:textId="77777777" w:rsidR="00703872" w:rsidRDefault="00B63B62" w:rsidP="00703872">
            <w:pPr>
              <w:rPr>
                <w:sz w:val="20"/>
                <w:szCs w:val="20"/>
              </w:rPr>
            </w:pPr>
            <w:sdt>
              <w:sdtPr>
                <w:rPr>
                  <w:sz w:val="20"/>
                  <w:szCs w:val="20"/>
                </w:rPr>
                <w:id w:val="956679412"/>
                <w:placeholder>
                  <w:docPart w:val="9CABE01C3376482FAB853CA0A468423E"/>
                </w:placeholder>
                <w:showingPlcHdr/>
              </w:sdtPr>
              <w:sdtEndPr/>
              <w:sdtContent>
                <w:r w:rsidR="006503F5">
                  <w:rPr>
                    <w:rStyle w:val="Textedelespacerserv"/>
                  </w:rPr>
                  <w:t>Haga clic o pulse aquí para introducir texto.</w:t>
                </w:r>
              </w:sdtContent>
            </w:sdt>
          </w:p>
        </w:tc>
      </w:tr>
      <w:tr w:rsidR="00703872" w:rsidRPr="00FF3323" w14:paraId="75D0058D" w14:textId="77777777" w:rsidTr="00703872">
        <w:trPr>
          <w:trHeight w:val="43"/>
        </w:trPr>
        <w:tc>
          <w:tcPr>
            <w:tcW w:w="846" w:type="dxa"/>
          </w:tcPr>
          <w:p w14:paraId="672C8891" w14:textId="77777777" w:rsidR="00703872" w:rsidRDefault="00703872" w:rsidP="00703872">
            <w:pPr>
              <w:pStyle w:val="tiquettes"/>
              <w:rPr>
                <w:rFonts w:ascii="Calibri" w:hAnsi="Calibri"/>
                <w:i/>
                <w:szCs w:val="20"/>
              </w:rPr>
            </w:pPr>
            <w:r>
              <w:t>Sí No</w:t>
            </w:r>
          </w:p>
        </w:tc>
        <w:tc>
          <w:tcPr>
            <w:tcW w:w="9781" w:type="dxa"/>
            <w:gridSpan w:val="3"/>
            <w:shd w:val="clear" w:color="auto" w:fill="FFFFFF" w:themeFill="background1"/>
          </w:tcPr>
          <w:p w14:paraId="32800F19" w14:textId="77777777" w:rsidR="00703872" w:rsidRDefault="005F62C9" w:rsidP="00D360B3">
            <w:pPr>
              <w:rPr>
                <w:rFonts w:ascii="MS Gothic" w:eastAsia="MS Gothic" w:hAnsi="MS Gothic"/>
                <w:sz w:val="20"/>
                <w:szCs w:val="20"/>
              </w:rPr>
            </w:pPr>
            <w:r>
              <w:rPr>
                <w:sz w:val="18"/>
              </w:rPr>
              <w:t>¿Su institución tiene la intención de dotarse de un documento de este tipo y, en caso afirmativo, en qué plazo?</w:t>
            </w:r>
          </w:p>
        </w:tc>
      </w:tr>
      <w:tr w:rsidR="00703872" w:rsidRPr="00FF3323" w14:paraId="5258E5E5" w14:textId="77777777" w:rsidTr="00703872">
        <w:trPr>
          <w:trHeight w:val="43"/>
        </w:trPr>
        <w:tc>
          <w:tcPr>
            <w:tcW w:w="846" w:type="dxa"/>
          </w:tcPr>
          <w:p w14:paraId="4871D966" w14:textId="77777777" w:rsidR="00703872" w:rsidRDefault="00703872" w:rsidP="00D360B3">
            <w:pPr>
              <w:pStyle w:val="tiquettes"/>
              <w:rPr>
                <w:rFonts w:ascii="Calibri" w:hAnsi="Calibri"/>
                <w:i/>
                <w:szCs w:val="20"/>
              </w:rPr>
            </w:pPr>
          </w:p>
        </w:tc>
        <w:tc>
          <w:tcPr>
            <w:tcW w:w="9781" w:type="dxa"/>
            <w:gridSpan w:val="3"/>
            <w:shd w:val="clear" w:color="auto" w:fill="FFFFFF" w:themeFill="background1"/>
          </w:tcPr>
          <w:p w14:paraId="52ADFC8A" w14:textId="77777777" w:rsidR="00703872" w:rsidRDefault="006503F5" w:rsidP="00D360B3">
            <w:pPr>
              <w:rPr>
                <w:sz w:val="20"/>
                <w:szCs w:val="20"/>
              </w:rPr>
            </w:pPr>
            <w:r>
              <w:rPr>
                <w:sz w:val="20"/>
              </w:rPr>
              <w:t>Sí</w:t>
            </w:r>
            <w:r>
              <w:rPr>
                <w:sz w:val="20"/>
              </w:rPr>
              <w:tab/>
            </w:r>
            <w:sdt>
              <w:sdtPr>
                <w:rPr>
                  <w:sz w:val="20"/>
                  <w:szCs w:val="20"/>
                </w:rPr>
                <w:id w:val="457689503"/>
                <w14:checkbox>
                  <w14:checked w14:val="0"/>
                  <w14:checkedState w14:val="2612" w14:font="MS Gothic"/>
                  <w14:uncheckedState w14:val="2610" w14:font="MS Gothic"/>
                </w14:checkbox>
              </w:sdtPr>
              <w:sdtEndPr/>
              <w:sdtContent>
                <w:r w:rsidR="00703872">
                  <w:rPr>
                    <w:rFonts w:ascii="MS Gothic" w:eastAsia="MS Gothic" w:hAnsi="MS Gothic" w:hint="eastAsia"/>
                    <w:sz w:val="20"/>
                    <w:szCs w:val="20"/>
                  </w:rPr>
                  <w:t>☐</w:t>
                </w:r>
              </w:sdtContent>
            </w:sdt>
            <w:r>
              <w:rPr>
                <w:sz w:val="20"/>
              </w:rPr>
              <w:t xml:space="preserve"> No</w:t>
            </w:r>
          </w:p>
          <w:p w14:paraId="77BE15D8" w14:textId="77777777" w:rsidR="00703872" w:rsidRDefault="00B63B62" w:rsidP="00D360B3">
            <w:pPr>
              <w:rPr>
                <w:rFonts w:ascii="MS Gothic" w:eastAsia="MS Gothic" w:hAnsi="MS Gothic"/>
                <w:sz w:val="20"/>
                <w:szCs w:val="20"/>
              </w:rPr>
            </w:pPr>
            <w:sdt>
              <w:sdtPr>
                <w:rPr>
                  <w:sz w:val="20"/>
                  <w:szCs w:val="20"/>
                </w:rPr>
                <w:id w:val="1110233796"/>
                <w:placeholder>
                  <w:docPart w:val="11B17622EB664B4BB1350312D9CBD353"/>
                </w:placeholder>
                <w:showingPlcHdr/>
              </w:sdtPr>
              <w:sdtEndPr/>
              <w:sdtContent>
                <w:r w:rsidR="006503F5">
                  <w:rPr>
                    <w:rStyle w:val="Textedelespacerserv"/>
                  </w:rPr>
                  <w:t>Haga clic o pulse aquí para introducir texto.</w:t>
                </w:r>
              </w:sdtContent>
            </w:sdt>
          </w:p>
        </w:tc>
      </w:tr>
      <w:tr w:rsidR="00703872" w:rsidRPr="00FF3323" w14:paraId="25A1E6CB" w14:textId="77777777" w:rsidTr="00D360B3">
        <w:trPr>
          <w:trHeight w:val="43"/>
        </w:trPr>
        <w:tc>
          <w:tcPr>
            <w:tcW w:w="10627" w:type="dxa"/>
            <w:gridSpan w:val="4"/>
          </w:tcPr>
          <w:p w14:paraId="30862764" w14:textId="77777777" w:rsidR="00703872" w:rsidRDefault="00703872" w:rsidP="000B46A8">
            <w:pPr>
              <w:rPr>
                <w:rFonts w:ascii="MS Gothic" w:eastAsia="MS Gothic" w:hAnsi="MS Gothic"/>
                <w:sz w:val="20"/>
                <w:szCs w:val="20"/>
              </w:rPr>
            </w:pPr>
            <w:r>
              <w:rPr>
                <w:b/>
                <w:sz w:val="18"/>
              </w:rPr>
              <w:t>Especificar los canales de distribución de dinero en el terreno</w:t>
            </w:r>
            <w:r>
              <w:rPr>
                <w:sz w:val="20"/>
              </w:rPr>
              <w:t xml:space="preserve"> </w:t>
            </w:r>
          </w:p>
        </w:tc>
      </w:tr>
      <w:tr w:rsidR="000B46A8" w:rsidRPr="00FF3323" w14:paraId="2DC76DEB" w14:textId="77777777" w:rsidTr="000B46A8">
        <w:trPr>
          <w:trHeight w:val="43"/>
        </w:trPr>
        <w:tc>
          <w:tcPr>
            <w:tcW w:w="5098" w:type="dxa"/>
            <w:gridSpan w:val="3"/>
          </w:tcPr>
          <w:p w14:paraId="4F1FCDD1" w14:textId="77777777" w:rsidR="000B46A8" w:rsidRPr="00703872" w:rsidRDefault="00B63B62" w:rsidP="000B46A8">
            <w:pPr>
              <w:rPr>
                <w:sz w:val="20"/>
                <w:szCs w:val="20"/>
              </w:rPr>
            </w:pPr>
            <w:sdt>
              <w:sdtPr>
                <w:rPr>
                  <w:sz w:val="20"/>
                  <w:szCs w:val="20"/>
                </w:rPr>
                <w:id w:val="552429772"/>
                <w14:checkbox>
                  <w14:checked w14:val="0"/>
                  <w14:checkedState w14:val="00FE" w14:font="Wingdings"/>
                  <w14:uncheckedState w14:val="00A8" w14:font="Wingdings"/>
                </w14:checkbox>
              </w:sdtPr>
              <w:sdtEndPr/>
              <w:sdtContent>
                <w:r w:rsidR="000B46A8">
                  <w:rPr>
                    <w:sz w:val="20"/>
                    <w:szCs w:val="20"/>
                  </w:rPr>
                  <w:sym w:font="Wingdings" w:char="F0A8"/>
                </w:r>
              </w:sdtContent>
            </w:sdt>
            <w:r w:rsidR="006503F5">
              <w:rPr>
                <w:sz w:val="20"/>
              </w:rPr>
              <w:t xml:space="preserve"> </w:t>
            </w:r>
            <w:r w:rsidR="006503F5">
              <w:rPr>
                <w:sz w:val="18"/>
              </w:rPr>
              <w:t xml:space="preserve">Transferencias bancarias  </w:t>
            </w:r>
          </w:p>
        </w:tc>
        <w:tc>
          <w:tcPr>
            <w:tcW w:w="5529" w:type="dxa"/>
          </w:tcPr>
          <w:p w14:paraId="14C39212" w14:textId="1BE18370" w:rsidR="000B46A8" w:rsidRPr="00703872" w:rsidRDefault="00B63B62" w:rsidP="009F42BF">
            <w:pPr>
              <w:rPr>
                <w:sz w:val="20"/>
                <w:szCs w:val="20"/>
              </w:rPr>
            </w:pPr>
            <w:sdt>
              <w:sdtPr>
                <w:rPr>
                  <w:sz w:val="20"/>
                  <w:szCs w:val="20"/>
                </w:rPr>
                <w:id w:val="2090962842"/>
                <w14:checkbox>
                  <w14:checked w14:val="0"/>
                  <w14:checkedState w14:val="00FE" w14:font="Wingdings"/>
                  <w14:uncheckedState w14:val="00A8" w14:font="Wingdings"/>
                </w14:checkbox>
              </w:sdtPr>
              <w:sdtEndPr/>
              <w:sdtContent>
                <w:r w:rsidR="000B46A8">
                  <w:rPr>
                    <w:sz w:val="20"/>
                    <w:szCs w:val="20"/>
                    <w:lang w:val="en-US"/>
                  </w:rPr>
                  <w:sym w:font="Wingdings" w:char="F0A8"/>
                </w:r>
              </w:sdtContent>
            </w:sdt>
            <w:r w:rsidR="006503F5">
              <w:rPr>
                <w:sz w:val="20"/>
              </w:rPr>
              <w:t xml:space="preserve"> </w:t>
            </w:r>
            <w:r w:rsidR="006503F5">
              <w:rPr>
                <w:sz w:val="18"/>
              </w:rPr>
              <w:t xml:space="preserve">Proveedor de servicios de pago (ej. Western </w:t>
            </w:r>
            <w:proofErr w:type="spellStart"/>
            <w:r w:rsidR="006503F5">
              <w:rPr>
                <w:sz w:val="18"/>
              </w:rPr>
              <w:t>Union</w:t>
            </w:r>
            <w:proofErr w:type="spellEnd"/>
            <w:r w:rsidR="006503F5">
              <w:rPr>
                <w:sz w:val="18"/>
              </w:rPr>
              <w:t xml:space="preserve">) </w:t>
            </w:r>
          </w:p>
        </w:tc>
      </w:tr>
      <w:tr w:rsidR="000B46A8" w:rsidRPr="00FF3323" w14:paraId="70CA4753" w14:textId="77777777" w:rsidTr="000B46A8">
        <w:trPr>
          <w:trHeight w:val="43"/>
        </w:trPr>
        <w:tc>
          <w:tcPr>
            <w:tcW w:w="5098" w:type="dxa"/>
            <w:gridSpan w:val="3"/>
          </w:tcPr>
          <w:p w14:paraId="1C66DF14" w14:textId="1C21B97E" w:rsidR="000B46A8" w:rsidRPr="000B46A8" w:rsidRDefault="00B63B62" w:rsidP="009F42BF">
            <w:pPr>
              <w:rPr>
                <w:sz w:val="20"/>
                <w:szCs w:val="20"/>
              </w:rPr>
            </w:pPr>
            <w:sdt>
              <w:sdtPr>
                <w:rPr>
                  <w:sz w:val="20"/>
                  <w:szCs w:val="20"/>
                </w:rPr>
                <w:id w:val="-1400205085"/>
                <w14:checkbox>
                  <w14:checked w14:val="0"/>
                  <w14:checkedState w14:val="00FE" w14:font="Wingdings"/>
                  <w14:uncheckedState w14:val="00A8" w14:font="Wingdings"/>
                </w14:checkbox>
              </w:sdtPr>
              <w:sdtEndPr/>
              <w:sdtContent>
                <w:r w:rsidR="000B46A8" w:rsidRPr="000B46A8">
                  <w:rPr>
                    <w:sz w:val="20"/>
                    <w:szCs w:val="20"/>
                    <w:lang w:val="en-US"/>
                  </w:rPr>
                  <w:sym w:font="Wingdings" w:char="F0A8"/>
                </w:r>
              </w:sdtContent>
            </w:sdt>
            <w:r w:rsidR="006503F5">
              <w:rPr>
                <w:sz w:val="20"/>
              </w:rPr>
              <w:t xml:space="preserve"> </w:t>
            </w:r>
            <w:r w:rsidR="006503F5">
              <w:rPr>
                <w:sz w:val="18"/>
              </w:rPr>
              <w:t xml:space="preserve">Agentes de transferencia monetaria informal (ej. </w:t>
            </w:r>
            <w:proofErr w:type="spellStart"/>
            <w:r w:rsidR="006503F5">
              <w:rPr>
                <w:sz w:val="18"/>
              </w:rPr>
              <w:t>hawala</w:t>
            </w:r>
            <w:proofErr w:type="spellEnd"/>
            <w:r w:rsidR="006503F5">
              <w:rPr>
                <w:sz w:val="18"/>
              </w:rPr>
              <w:t>)</w:t>
            </w:r>
          </w:p>
        </w:tc>
        <w:tc>
          <w:tcPr>
            <w:tcW w:w="5529" w:type="dxa"/>
          </w:tcPr>
          <w:p w14:paraId="6720CFA1" w14:textId="3803C8F4" w:rsidR="000B46A8" w:rsidRPr="000B46A8" w:rsidRDefault="00B63B62" w:rsidP="009F42BF">
            <w:pPr>
              <w:rPr>
                <w:sz w:val="20"/>
                <w:szCs w:val="20"/>
              </w:rPr>
            </w:pPr>
            <w:sdt>
              <w:sdtPr>
                <w:rPr>
                  <w:sz w:val="20"/>
                  <w:szCs w:val="20"/>
                </w:rPr>
                <w:id w:val="1503000444"/>
                <w14:checkbox>
                  <w14:checked w14:val="0"/>
                  <w14:checkedState w14:val="00FE" w14:font="Wingdings"/>
                  <w14:uncheckedState w14:val="00A8" w14:font="Wingdings"/>
                </w14:checkbox>
              </w:sdtPr>
              <w:sdtEndPr/>
              <w:sdtContent>
                <w:r w:rsidR="000B46A8">
                  <w:rPr>
                    <w:sz w:val="20"/>
                    <w:szCs w:val="20"/>
                    <w:lang w:val="en-US"/>
                  </w:rPr>
                  <w:sym w:font="Wingdings" w:char="F0A8"/>
                </w:r>
              </w:sdtContent>
            </w:sdt>
            <w:r w:rsidR="006503F5">
              <w:rPr>
                <w:sz w:val="20"/>
              </w:rPr>
              <w:t xml:space="preserve"> </w:t>
            </w:r>
            <w:r w:rsidR="006503F5">
              <w:rPr>
                <w:sz w:val="18"/>
              </w:rPr>
              <w:t>Transferencias móviles (transferencias de dinero por teléfono)</w:t>
            </w:r>
          </w:p>
        </w:tc>
      </w:tr>
      <w:tr w:rsidR="000B46A8" w:rsidRPr="00FF3323" w14:paraId="2C6A7336" w14:textId="77777777" w:rsidTr="00541C3B">
        <w:trPr>
          <w:trHeight w:val="43"/>
        </w:trPr>
        <w:tc>
          <w:tcPr>
            <w:tcW w:w="2972" w:type="dxa"/>
            <w:gridSpan w:val="2"/>
          </w:tcPr>
          <w:p w14:paraId="1726AFF7" w14:textId="4CF83226" w:rsidR="000B46A8" w:rsidRPr="000B46A8" w:rsidRDefault="00B63B62" w:rsidP="009F42BF">
            <w:pPr>
              <w:rPr>
                <w:sz w:val="20"/>
                <w:szCs w:val="20"/>
              </w:rPr>
            </w:pPr>
            <w:sdt>
              <w:sdtPr>
                <w:rPr>
                  <w:sz w:val="20"/>
                  <w:szCs w:val="20"/>
                </w:rPr>
                <w:id w:val="-431978007"/>
                <w14:checkbox>
                  <w14:checked w14:val="0"/>
                  <w14:checkedState w14:val="00FE" w14:font="Wingdings"/>
                  <w14:uncheckedState w14:val="00A8" w14:font="Wingdings"/>
                </w14:checkbox>
              </w:sdtPr>
              <w:sdtEndPr/>
              <w:sdtContent>
                <w:r w:rsidR="000B46A8" w:rsidRPr="000B46A8">
                  <w:rPr>
                    <w:sz w:val="20"/>
                    <w:szCs w:val="20"/>
                    <w:lang w:val="en-US"/>
                  </w:rPr>
                  <w:sym w:font="Wingdings" w:char="F0A8"/>
                </w:r>
              </w:sdtContent>
            </w:sdt>
            <w:r w:rsidR="006503F5">
              <w:rPr>
                <w:sz w:val="20"/>
              </w:rPr>
              <w:t xml:space="preserve"> </w:t>
            </w:r>
            <w:r w:rsidR="006503F5">
              <w:rPr>
                <w:sz w:val="18"/>
              </w:rPr>
              <w:t xml:space="preserve">Otros métodos de transferencia </w:t>
            </w:r>
          </w:p>
        </w:tc>
        <w:sdt>
          <w:sdtPr>
            <w:rPr>
              <w:sz w:val="20"/>
              <w:szCs w:val="20"/>
            </w:rPr>
            <w:id w:val="37396945"/>
            <w:placeholder>
              <w:docPart w:val="DefaultPlaceholder_-1854013440"/>
            </w:placeholder>
            <w:showingPlcHdr/>
          </w:sdtPr>
          <w:sdtEndPr/>
          <w:sdtContent>
            <w:tc>
              <w:tcPr>
                <w:tcW w:w="7655" w:type="dxa"/>
                <w:gridSpan w:val="2"/>
              </w:tcPr>
              <w:p w14:paraId="42395479" w14:textId="77777777" w:rsidR="000B46A8" w:rsidRPr="000B46A8" w:rsidRDefault="000B46A8" w:rsidP="000B46A8">
                <w:pPr>
                  <w:rPr>
                    <w:sz w:val="20"/>
                    <w:szCs w:val="20"/>
                  </w:rPr>
                </w:pPr>
                <w:r>
                  <w:rPr>
                    <w:rStyle w:val="Textedelespacerserv"/>
                  </w:rPr>
                  <w:t>Haga clic o pulse aquí para introducir texto.</w:t>
                </w:r>
              </w:p>
            </w:tc>
          </w:sdtContent>
        </w:sdt>
      </w:tr>
    </w:tbl>
    <w:p w14:paraId="0AD29C83" w14:textId="77777777" w:rsidR="00703872" w:rsidRPr="009F42BF" w:rsidRDefault="00703872" w:rsidP="00FD35A6">
      <w:pPr>
        <w:rPr>
          <w:sz w:val="1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B46A8" w:rsidRPr="00FF3323" w14:paraId="62A46240" w14:textId="77777777" w:rsidTr="00D360B3">
        <w:trPr>
          <w:trHeight w:val="43"/>
        </w:trPr>
        <w:tc>
          <w:tcPr>
            <w:tcW w:w="5098" w:type="dxa"/>
          </w:tcPr>
          <w:p w14:paraId="4CCB026A" w14:textId="77777777" w:rsidR="000B46A8" w:rsidRPr="000B46A8" w:rsidRDefault="000B46A8" w:rsidP="00D360B3">
            <w:pPr>
              <w:pStyle w:val="tiquettes"/>
              <w:rPr>
                <w:b/>
              </w:rPr>
            </w:pPr>
            <w:r>
              <w:rPr>
                <w:b/>
              </w:rPr>
              <w:t>¿Su institución proporciona dinero en efectivo durante la ejecución de los proyectos?</w:t>
            </w:r>
          </w:p>
        </w:tc>
        <w:sdt>
          <w:sdtPr>
            <w:id w:val="-830203722"/>
            <w:placeholder>
              <w:docPart w:val="FF46F3A4EF894DE5A7A730FA59D1014C"/>
            </w:placeholder>
          </w:sdtPr>
          <w:sdtEndPr/>
          <w:sdtContent>
            <w:tc>
              <w:tcPr>
                <w:tcW w:w="5529" w:type="dxa"/>
                <w:shd w:val="clear" w:color="auto" w:fill="FFFFFF" w:themeFill="background1"/>
              </w:tcPr>
              <w:p w14:paraId="23287886" w14:textId="77777777" w:rsidR="000B46A8" w:rsidRPr="00FF3323" w:rsidRDefault="00B63B62" w:rsidP="00D360B3">
                <w:sdt>
                  <w:sdtPr>
                    <w:rPr>
                      <w:sz w:val="20"/>
                      <w:szCs w:val="20"/>
                    </w:rPr>
                    <w:id w:val="1545870759"/>
                    <w14:checkbox>
                      <w14:checked w14:val="0"/>
                      <w14:checkedState w14:val="00FE" w14:font="Wingdings"/>
                      <w14:uncheckedState w14:val="00A8" w14:font="Wingdings"/>
                    </w14:checkbox>
                  </w:sdtPr>
                  <w:sdtEndPr/>
                  <w:sdtContent>
                    <w:r w:rsidR="000B46A8">
                      <w:rPr>
                        <w:sz w:val="20"/>
                        <w:szCs w:val="20"/>
                      </w:rPr>
                      <w:sym w:font="Wingdings" w:char="F0A8"/>
                    </w:r>
                  </w:sdtContent>
                </w:sdt>
                <w:r w:rsidR="006503F5">
                  <w:rPr>
                    <w:sz w:val="20"/>
                  </w:rPr>
                  <w:t xml:space="preserve"> Sí</w:t>
                </w:r>
                <w:r w:rsidR="006503F5">
                  <w:rPr>
                    <w:sz w:val="20"/>
                  </w:rPr>
                  <w:tab/>
                </w:r>
                <w:sdt>
                  <w:sdtPr>
                    <w:rPr>
                      <w:sz w:val="20"/>
                      <w:szCs w:val="20"/>
                    </w:rPr>
                    <w:id w:val="-306088516"/>
                    <w14:checkbox>
                      <w14:checked w14:val="0"/>
                      <w14:checkedState w14:val="00FE" w14:font="Wingdings"/>
                      <w14:uncheckedState w14:val="00A8" w14:font="Wingdings"/>
                    </w14:checkbox>
                  </w:sdtPr>
                  <w:sdtEndPr/>
                  <w:sdtContent>
                    <w:r w:rsidR="000B46A8" w:rsidRPr="005D4B3E">
                      <w:rPr>
                        <w:sz w:val="20"/>
                        <w:szCs w:val="20"/>
                      </w:rPr>
                      <w:sym w:font="Wingdings" w:char="F0A8"/>
                    </w:r>
                  </w:sdtContent>
                </w:sdt>
                <w:r w:rsidR="006503F5">
                  <w:rPr>
                    <w:sz w:val="20"/>
                  </w:rPr>
                  <w:t xml:space="preserve"> No</w:t>
                </w:r>
              </w:p>
            </w:tc>
          </w:sdtContent>
        </w:sdt>
      </w:tr>
      <w:tr w:rsidR="000B46A8" w:rsidRPr="00FF3323" w14:paraId="2BD3220F" w14:textId="77777777" w:rsidTr="00D360B3">
        <w:trPr>
          <w:trHeight w:val="43"/>
        </w:trPr>
        <w:tc>
          <w:tcPr>
            <w:tcW w:w="5098" w:type="dxa"/>
          </w:tcPr>
          <w:p w14:paraId="575A2C95" w14:textId="44EE7CCF" w:rsidR="000B46A8" w:rsidRPr="009033D4" w:rsidRDefault="00B63B62" w:rsidP="00C2080C">
            <w:pPr>
              <w:pStyle w:val="tiquettes"/>
              <w:rPr>
                <w:b/>
              </w:rPr>
            </w:pPr>
            <w:sdt>
              <w:sdtPr>
                <w:rPr>
                  <w:rFonts w:ascii="Calibri" w:hAnsi="Calibri"/>
                  <w:szCs w:val="20"/>
                </w:rPr>
                <w:alias w:val="AFD"/>
                <w:tag w:val="AFD"/>
                <w:id w:val="359863885"/>
              </w:sdtPr>
              <w:sdtEndPr>
                <w:rPr>
                  <w:b/>
                </w:rPr>
              </w:sdtEndPr>
              <w:sdtContent>
                <w:sdt>
                  <w:sdtPr>
                    <w:rPr>
                      <w:rFonts w:ascii="Calibri" w:hAnsi="Calibri"/>
                      <w:szCs w:val="20"/>
                    </w:rPr>
                    <w:alias w:val="AFD"/>
                    <w:tag w:val="AFD"/>
                    <w:id w:val="-530883062"/>
                  </w:sdtPr>
                  <w:sdtEndPr>
                    <w:rPr>
                      <w:b/>
                    </w:rPr>
                  </w:sdtEndPr>
                  <w:sdtContent>
                    <w:r w:rsidR="006503F5">
                      <w:rPr>
                        <w:rFonts w:ascii="Calibri" w:hAnsi="Calibri"/>
                        <w:i/>
                      </w:rPr>
                      <w:t xml:space="preserve">En caso afirmativo, ¿los procedimientos internos prevén medidas específicas de control en relación con el uso de dinero en efectivo? </w:t>
                    </w:r>
                  </w:sdtContent>
                </w:sdt>
              </w:sdtContent>
            </w:sdt>
          </w:p>
        </w:tc>
        <w:sdt>
          <w:sdtPr>
            <w:id w:val="-495732232"/>
            <w:placeholder>
              <w:docPart w:val="8479EFBEADAA4A6EA71F3F60C8FCBABD"/>
            </w:placeholder>
          </w:sdtPr>
          <w:sdtEndPr/>
          <w:sdtContent>
            <w:tc>
              <w:tcPr>
                <w:tcW w:w="5529" w:type="dxa"/>
                <w:shd w:val="clear" w:color="auto" w:fill="FFFFFF" w:themeFill="background1"/>
              </w:tcPr>
              <w:p w14:paraId="396D2938" w14:textId="2F620051" w:rsidR="000B46A8" w:rsidRPr="001433AE" w:rsidRDefault="00B63B62" w:rsidP="000B46A8">
                <w:sdt>
                  <w:sdtPr>
                    <w:rPr>
                      <w:sz w:val="20"/>
                      <w:szCs w:val="20"/>
                    </w:rPr>
                    <w:id w:val="-1255052196"/>
                    <w14:checkbox>
                      <w14:checked w14:val="0"/>
                      <w14:checkedState w14:val="00FE" w14:font="Wingdings"/>
                      <w14:uncheckedState w14:val="00A8" w14:font="Wingdings"/>
                    </w14:checkbox>
                  </w:sdtPr>
                  <w:sdtEndPr/>
                  <w:sdtContent>
                    <w:r w:rsidR="000B46A8">
                      <w:rPr>
                        <w:sz w:val="20"/>
                        <w:szCs w:val="20"/>
                      </w:rPr>
                      <w:sym w:font="Wingdings" w:char="F0A8"/>
                    </w:r>
                  </w:sdtContent>
                </w:sdt>
                <w:r w:rsidR="006503F5">
                  <w:rPr>
                    <w:sz w:val="20"/>
                  </w:rPr>
                  <w:t xml:space="preserve"> Sí</w:t>
                </w:r>
                <w:r w:rsidR="006503F5">
                  <w:rPr>
                    <w:sz w:val="20"/>
                  </w:rPr>
                  <w:tab/>
                </w:r>
                <w:sdt>
                  <w:sdtPr>
                    <w:rPr>
                      <w:sz w:val="20"/>
                      <w:szCs w:val="20"/>
                    </w:rPr>
                    <w:id w:val="1817753372"/>
                    <w14:checkbox>
                      <w14:checked w14:val="0"/>
                      <w14:checkedState w14:val="00FE" w14:font="Wingdings"/>
                      <w14:uncheckedState w14:val="00A8" w14:font="Wingdings"/>
                    </w14:checkbox>
                  </w:sdtPr>
                  <w:sdtEndPr/>
                  <w:sdtContent>
                    <w:r w:rsidR="000B46A8" w:rsidRPr="005D4B3E">
                      <w:rPr>
                        <w:sz w:val="20"/>
                        <w:szCs w:val="20"/>
                      </w:rPr>
                      <w:sym w:font="Wingdings" w:char="F0A8"/>
                    </w:r>
                  </w:sdtContent>
                </w:sdt>
                <w:r w:rsidR="006503F5">
                  <w:rPr>
                    <w:sz w:val="20"/>
                  </w:rPr>
                  <w:t xml:space="preserve"> No</w:t>
                </w:r>
              </w:p>
            </w:tc>
          </w:sdtContent>
        </w:sdt>
      </w:tr>
      <w:tr w:rsidR="00C2080C" w:rsidRPr="00FF3323" w14:paraId="3B0135F4" w14:textId="77777777" w:rsidTr="00D360B3">
        <w:trPr>
          <w:trHeight w:val="43"/>
        </w:trPr>
        <w:tc>
          <w:tcPr>
            <w:tcW w:w="5098" w:type="dxa"/>
          </w:tcPr>
          <w:p w14:paraId="6CD8F262" w14:textId="19BF61C1" w:rsidR="00C2080C" w:rsidRPr="000B46A8" w:rsidRDefault="00C2080C" w:rsidP="00C2080C">
            <w:pPr>
              <w:pStyle w:val="tiquettes"/>
              <w:rPr>
                <w:rFonts w:ascii="Calibri" w:hAnsi="Calibri"/>
                <w:i/>
                <w:szCs w:val="20"/>
              </w:rPr>
            </w:pPr>
            <w:r>
              <w:rPr>
                <w:rFonts w:ascii="Calibri" w:hAnsi="Calibri"/>
                <w:i/>
              </w:rPr>
              <w:t>Detalle las medidas de control asociadas.</w:t>
            </w:r>
          </w:p>
        </w:tc>
        <w:sdt>
          <w:sdtPr>
            <w:rPr>
              <w:sz w:val="20"/>
              <w:szCs w:val="20"/>
            </w:rPr>
            <w:id w:val="78028971"/>
            <w:placeholder>
              <w:docPart w:val="AD6577D7792B40308CF60529A63BE439"/>
            </w:placeholder>
            <w:showingPlcHdr/>
          </w:sdtPr>
          <w:sdtEndPr/>
          <w:sdtContent>
            <w:tc>
              <w:tcPr>
                <w:tcW w:w="5529" w:type="dxa"/>
                <w:shd w:val="clear" w:color="auto" w:fill="FFFFFF" w:themeFill="background1"/>
              </w:tcPr>
              <w:p w14:paraId="59D77DC8" w14:textId="259BD624" w:rsidR="00C2080C" w:rsidRDefault="00C2080C" w:rsidP="00C2080C">
                <w:pPr>
                  <w:rPr>
                    <w:sz w:val="20"/>
                    <w:szCs w:val="20"/>
                  </w:rPr>
                </w:pPr>
                <w:r>
                  <w:rPr>
                    <w:rStyle w:val="Textedelespacerserv"/>
                  </w:rPr>
                  <w:t>Haga clic o pulse aquí para introducir texto.</w:t>
                </w:r>
              </w:p>
            </w:tc>
          </w:sdtContent>
        </w:sdt>
      </w:tr>
    </w:tbl>
    <w:p w14:paraId="146F1EAA" w14:textId="7A8F51D8" w:rsidR="00145AF3" w:rsidRPr="009F42BF" w:rsidRDefault="00145AF3" w:rsidP="009F42BF">
      <w:pPr>
        <w:spacing w:after="0"/>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3F5255B9" w14:textId="77777777" w:rsidTr="00097323">
        <w:trPr>
          <w:trHeight w:val="43"/>
        </w:trPr>
        <w:tc>
          <w:tcPr>
            <w:tcW w:w="5098" w:type="dxa"/>
          </w:tcPr>
          <w:p w14:paraId="5D06CDB2" w14:textId="77777777" w:rsidR="00097323" w:rsidRPr="00097323" w:rsidRDefault="00097323" w:rsidP="00097323">
            <w:pPr>
              <w:pStyle w:val="tiquettes"/>
              <w:rPr>
                <w:b/>
              </w:rPr>
            </w:pPr>
            <w:r>
              <w:rPr>
                <w:b/>
              </w:rPr>
              <w:t xml:space="preserve">¿Consta la trazabilidad de todos los medios de pago utilizados por su institución desde su origen hasta su destino final (incluido el efectivo)? </w:t>
            </w:r>
          </w:p>
          <w:p w14:paraId="385DF021" w14:textId="79B2D79E" w:rsidR="00097323" w:rsidRPr="00162CC5" w:rsidRDefault="00097323" w:rsidP="00097323">
            <w:pPr>
              <w:pStyle w:val="tiquettes"/>
              <w:rPr>
                <w:b/>
              </w:rPr>
            </w:pPr>
          </w:p>
        </w:tc>
        <w:sdt>
          <w:sdtPr>
            <w:id w:val="1971623323"/>
            <w:placeholder>
              <w:docPart w:val="DD94CF3799964F6CAB68F47F055AA650"/>
            </w:placeholder>
          </w:sdtPr>
          <w:sdtEndPr/>
          <w:sdtContent>
            <w:tc>
              <w:tcPr>
                <w:tcW w:w="5529" w:type="dxa"/>
                <w:shd w:val="clear" w:color="auto" w:fill="FFFFFF" w:themeFill="background1"/>
              </w:tcPr>
              <w:p w14:paraId="06D1F28A" w14:textId="77777777" w:rsidR="00097323" w:rsidRPr="00FF3323" w:rsidRDefault="00B63B62" w:rsidP="00097323">
                <w:sdt>
                  <w:sdtPr>
                    <w:rPr>
                      <w:sz w:val="20"/>
                      <w:szCs w:val="20"/>
                    </w:rPr>
                    <w:id w:val="-1473446498"/>
                    <w14:checkbox>
                      <w14:checked w14:val="0"/>
                      <w14:checkedState w14:val="00FE" w14:font="Wingdings"/>
                      <w14:uncheckedState w14:val="00A8" w14:font="Wingdings"/>
                    </w14:checkbox>
                  </w:sdtPr>
                  <w:sdtEndPr/>
                  <w:sdtContent>
                    <w:r w:rsidR="00097323">
                      <w:rPr>
                        <w:sz w:val="20"/>
                        <w:szCs w:val="20"/>
                      </w:rPr>
                      <w:sym w:font="Wingdings" w:char="F0A8"/>
                    </w:r>
                  </w:sdtContent>
                </w:sdt>
                <w:r w:rsidR="006503F5">
                  <w:rPr>
                    <w:sz w:val="20"/>
                  </w:rPr>
                  <w:t xml:space="preserve"> Sí</w:t>
                </w:r>
                <w:r w:rsidR="006503F5">
                  <w:rPr>
                    <w:sz w:val="20"/>
                  </w:rPr>
                  <w:tab/>
                </w:r>
                <w:sdt>
                  <w:sdtPr>
                    <w:rPr>
                      <w:sz w:val="20"/>
                      <w:szCs w:val="20"/>
                    </w:rPr>
                    <w:id w:val="-13002651"/>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6503F5">
                  <w:rPr>
                    <w:sz w:val="20"/>
                  </w:rPr>
                  <w:t xml:space="preserve"> No</w:t>
                </w:r>
              </w:p>
            </w:tc>
          </w:sdtContent>
        </w:sdt>
      </w:tr>
      <w:tr w:rsidR="00097323" w:rsidRPr="00FF3323" w14:paraId="3CACE105" w14:textId="77777777" w:rsidTr="00097323">
        <w:trPr>
          <w:trHeight w:val="43"/>
        </w:trPr>
        <w:tc>
          <w:tcPr>
            <w:tcW w:w="5098" w:type="dxa"/>
          </w:tcPr>
          <w:p w14:paraId="54AF7FE2" w14:textId="77777777" w:rsidR="00097323" w:rsidRPr="009033D4" w:rsidRDefault="00B63B62" w:rsidP="00097323">
            <w:pPr>
              <w:pStyle w:val="tiquettes"/>
              <w:rPr>
                <w:b/>
              </w:rPr>
            </w:pPr>
            <w:sdt>
              <w:sdtPr>
                <w:rPr>
                  <w:rFonts w:ascii="Calibri" w:hAnsi="Calibri"/>
                  <w:szCs w:val="20"/>
                </w:rPr>
                <w:alias w:val="AFD"/>
                <w:tag w:val="AFD"/>
                <w:id w:val="-861436367"/>
              </w:sdtPr>
              <w:sdtEndPr>
                <w:rPr>
                  <w:b/>
                </w:rPr>
              </w:sdtEndPr>
              <w:sdtContent>
                <w:r w:rsidR="006503F5">
                  <w:rPr>
                    <w:rFonts w:ascii="Calibri" w:hAnsi="Calibri"/>
                    <w:i/>
                  </w:rPr>
                  <w:t>En caso de respuesta negativa, por favor, especifique</w:t>
                </w:r>
              </w:sdtContent>
            </w:sdt>
          </w:p>
        </w:tc>
        <w:sdt>
          <w:sdtPr>
            <w:rPr>
              <w:sz w:val="20"/>
              <w:szCs w:val="20"/>
            </w:rPr>
            <w:id w:val="1667818117"/>
            <w:placeholder>
              <w:docPart w:val="8A40FB2AFD6C46B7B7FC792CACD669DC"/>
            </w:placeholder>
            <w:showingPlcHdr/>
          </w:sdtPr>
          <w:sdtEndPr/>
          <w:sdtContent>
            <w:tc>
              <w:tcPr>
                <w:tcW w:w="5529" w:type="dxa"/>
                <w:shd w:val="clear" w:color="auto" w:fill="FFFFFF" w:themeFill="background1"/>
              </w:tcPr>
              <w:p w14:paraId="6BC9ED98" w14:textId="77777777" w:rsidR="00097323" w:rsidRDefault="00097323" w:rsidP="00097323">
                <w:pPr>
                  <w:rPr>
                    <w:sz w:val="20"/>
                    <w:szCs w:val="20"/>
                  </w:rPr>
                </w:pPr>
                <w:r>
                  <w:rPr>
                    <w:rStyle w:val="Textedelespacerserv"/>
                  </w:rPr>
                  <w:t>Haga clic o pulse aquí para introducir texto.</w:t>
                </w:r>
              </w:p>
            </w:tc>
          </w:sdtContent>
        </w:sdt>
      </w:tr>
    </w:tbl>
    <w:p w14:paraId="6743CD8B" w14:textId="32FE530F" w:rsidR="00097323" w:rsidRPr="009F42BF" w:rsidRDefault="00097323" w:rsidP="009F42BF">
      <w:pPr>
        <w:spacing w:after="0"/>
        <w:rPr>
          <w:sz w:val="14"/>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04D3EB4E" w14:textId="77777777" w:rsidTr="00097323">
        <w:trPr>
          <w:trHeight w:val="43"/>
        </w:trPr>
        <w:tc>
          <w:tcPr>
            <w:tcW w:w="5098" w:type="dxa"/>
          </w:tcPr>
          <w:p w14:paraId="7D618B85" w14:textId="7F4A4B5C" w:rsidR="00097323" w:rsidRPr="00162CC5" w:rsidRDefault="00097323" w:rsidP="009F42BF">
            <w:pPr>
              <w:pStyle w:val="tiquettes"/>
              <w:rPr>
                <w:b/>
              </w:rPr>
            </w:pPr>
            <w:r>
              <w:rPr>
                <w:b/>
              </w:rPr>
              <w:t xml:space="preserve">¿Los pagos realizados por su institución son efectuados por personas que cuentan con autorizaciones o delegaciones formales? </w:t>
            </w:r>
          </w:p>
        </w:tc>
        <w:sdt>
          <w:sdtPr>
            <w:id w:val="515977735"/>
            <w:placeholder>
              <w:docPart w:val="38D68DE120C64F5DB0EAECABE63A9877"/>
            </w:placeholder>
          </w:sdtPr>
          <w:sdtEndPr/>
          <w:sdtContent>
            <w:tc>
              <w:tcPr>
                <w:tcW w:w="5529" w:type="dxa"/>
                <w:shd w:val="clear" w:color="auto" w:fill="FFFFFF" w:themeFill="background1"/>
              </w:tcPr>
              <w:p w14:paraId="2232758A" w14:textId="77777777" w:rsidR="00097323" w:rsidRPr="00FF3323" w:rsidRDefault="00B63B62" w:rsidP="00097323">
                <w:sdt>
                  <w:sdtPr>
                    <w:rPr>
                      <w:sz w:val="20"/>
                      <w:szCs w:val="20"/>
                    </w:rPr>
                    <w:id w:val="-2074503257"/>
                    <w14:checkbox>
                      <w14:checked w14:val="0"/>
                      <w14:checkedState w14:val="00FE" w14:font="Wingdings"/>
                      <w14:uncheckedState w14:val="00A8" w14:font="Wingdings"/>
                    </w14:checkbox>
                  </w:sdtPr>
                  <w:sdtEndPr/>
                  <w:sdtContent>
                    <w:r w:rsidR="00097323">
                      <w:rPr>
                        <w:sz w:val="20"/>
                        <w:szCs w:val="20"/>
                      </w:rPr>
                      <w:sym w:font="Wingdings" w:char="F0A8"/>
                    </w:r>
                  </w:sdtContent>
                </w:sdt>
                <w:r w:rsidR="006503F5">
                  <w:rPr>
                    <w:sz w:val="20"/>
                  </w:rPr>
                  <w:t xml:space="preserve"> Sí</w:t>
                </w:r>
                <w:r w:rsidR="006503F5">
                  <w:rPr>
                    <w:sz w:val="20"/>
                  </w:rPr>
                  <w:tab/>
                </w:r>
                <w:sdt>
                  <w:sdtPr>
                    <w:rPr>
                      <w:sz w:val="20"/>
                      <w:szCs w:val="20"/>
                    </w:rPr>
                    <w:id w:val="1422922312"/>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6503F5">
                  <w:rPr>
                    <w:sz w:val="20"/>
                  </w:rPr>
                  <w:t xml:space="preserve"> No</w:t>
                </w:r>
              </w:p>
            </w:tc>
          </w:sdtContent>
        </w:sdt>
      </w:tr>
    </w:tbl>
    <w:p w14:paraId="1EDD1B51" w14:textId="77777777" w:rsidR="00266FB1" w:rsidRPr="00C2080C" w:rsidRDefault="00266FB1" w:rsidP="00FD35A6">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FF3323" w14:paraId="270DF07A" w14:textId="77777777" w:rsidTr="00D360B3">
        <w:trPr>
          <w:trHeight w:val="43"/>
        </w:trPr>
        <w:tc>
          <w:tcPr>
            <w:tcW w:w="10627" w:type="dxa"/>
          </w:tcPr>
          <w:p w14:paraId="5485AB6A" w14:textId="77777777" w:rsidR="000B46A8" w:rsidRPr="000B46A8" w:rsidRDefault="000B46A8" w:rsidP="000B46A8">
            <w:pPr>
              <w:pStyle w:val="tiquettes"/>
              <w:rPr>
                <w:b/>
              </w:rPr>
            </w:pPr>
            <w:r>
              <w:rPr>
                <w:b/>
              </w:rPr>
              <w:t>¿Qué medidas ha adoptado su institución para prevenir los riesgos de extorsión por parte de grupos «armados/terroristas»?</w:t>
            </w:r>
            <w:r w:rsidRPr="000B46A8">
              <w:rPr>
                <w:b/>
                <w:sz w:val="14"/>
              </w:rPr>
              <w:footnoteReference w:id="3"/>
            </w:r>
          </w:p>
        </w:tc>
      </w:tr>
      <w:tr w:rsidR="000B46A8" w:rsidRPr="00FF3323" w14:paraId="189E1FEC" w14:textId="77777777" w:rsidTr="00D360B3">
        <w:trPr>
          <w:trHeight w:val="43"/>
        </w:trPr>
        <w:sdt>
          <w:sdtPr>
            <w:rPr>
              <w:sz w:val="20"/>
            </w:rPr>
            <w:id w:val="1225265669"/>
            <w:placeholder>
              <w:docPart w:val="DefaultPlaceholder_-1854013440"/>
            </w:placeholder>
          </w:sdtPr>
          <w:sdtEndPr/>
          <w:sdtContent>
            <w:tc>
              <w:tcPr>
                <w:tcW w:w="10627" w:type="dxa"/>
              </w:tcPr>
              <w:p w14:paraId="5CCF5288" w14:textId="77777777" w:rsidR="000B46A8" w:rsidRPr="000B46A8" w:rsidRDefault="00B63B62" w:rsidP="000B46A8">
                <w:pPr>
                  <w:rPr>
                    <w:b/>
                    <w:color w:val="000000" w:themeColor="text1"/>
                    <w:sz w:val="20"/>
                    <w:szCs w:val="20"/>
                  </w:rPr>
                </w:pPr>
                <w:sdt>
                  <w:sdtPr>
                    <w:rPr>
                      <w:sz w:val="20"/>
                    </w:rPr>
                    <w:alias w:val="AFD"/>
                    <w:tag w:val="AFD"/>
                    <w:id w:val="469255650"/>
                  </w:sdtPr>
                  <w:sdtEndPr>
                    <w:rPr>
                      <w:b/>
                    </w:rPr>
                  </w:sdtEndPr>
                  <w:sdtContent>
                    <w:r w:rsidR="006503F5">
                      <w:rPr>
                        <w:rFonts w:ascii="Calibri" w:hAnsi="Calibri"/>
                        <w:i/>
                        <w:sz w:val="18"/>
                      </w:rPr>
                      <w:t>Especifique aquí la naturaleza de las medidas implementadas</w:t>
                    </w:r>
                  </w:sdtContent>
                </w:sdt>
              </w:p>
            </w:tc>
          </w:sdtContent>
        </w:sdt>
      </w:tr>
    </w:tbl>
    <w:p w14:paraId="52B26F6A" w14:textId="2DD9DDC1" w:rsidR="005F62C9" w:rsidRPr="00EB66AD" w:rsidRDefault="005F62C9" w:rsidP="005F62C9">
      <w:pPr>
        <w:pStyle w:val="Titre"/>
        <w:ind w:left="720" w:firstLine="720"/>
        <w:rPr>
          <w:color w:val="FFFFFF" w:themeColor="background1"/>
          <w:sz w:val="40"/>
        </w:rPr>
      </w:pPr>
      <w:r>
        <w:rPr>
          <w:color w:val="FFFFFF" w:themeColor="background1"/>
          <w:sz w:val="36"/>
        </w:rPr>
        <w:t>Cuestionario de Conformidad:</w:t>
      </w:r>
      <w:r>
        <w:rPr>
          <w:color w:val="FFFFFF" w:themeColor="background1"/>
          <w:sz w:val="56"/>
        </w:rPr>
        <w:t xml:space="preserve"> </w:t>
      </w:r>
    </w:p>
    <w:p w14:paraId="22691605" w14:textId="77777777" w:rsidR="005F62C9" w:rsidRPr="00EB66AD" w:rsidRDefault="005F62C9" w:rsidP="005F62C9">
      <w:pPr>
        <w:pStyle w:val="Titre"/>
        <w:ind w:left="1440"/>
        <w:rPr>
          <w:color w:val="FFFFFF" w:themeColor="background1"/>
          <w:sz w:val="40"/>
        </w:rPr>
      </w:pPr>
      <w:r>
        <w:rPr>
          <w:color w:val="FFFFFF" w:themeColor="background1"/>
          <w:sz w:val="36"/>
        </w:rPr>
        <w:t>Análisis del dispositivo de las contrapartes OSC/Fundaciones</w:t>
      </w:r>
    </w:p>
    <w:p w14:paraId="347E6F7F" w14:textId="48043EED" w:rsidR="000B46A8" w:rsidRDefault="000B46A8" w:rsidP="00FD35A6"/>
    <w:p w14:paraId="71881F05"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FF3323" w14:paraId="3AD18546" w14:textId="77777777" w:rsidTr="00D360B3">
        <w:trPr>
          <w:trHeight w:val="43"/>
        </w:trPr>
        <w:tc>
          <w:tcPr>
            <w:tcW w:w="10627" w:type="dxa"/>
          </w:tcPr>
          <w:p w14:paraId="0E1AF263" w14:textId="5D71D79E" w:rsidR="000B46A8" w:rsidRPr="00FF3323" w:rsidRDefault="000B46A8" w:rsidP="000B46A8">
            <w:pPr>
              <w:pStyle w:val="tiquettes"/>
            </w:pPr>
            <w:r>
              <w:rPr>
                <w:b/>
              </w:rPr>
              <w:t>En los últimos cinco años, ¿ha tenido su institución alguna vez dificultades con sus proveedores, empleados, socios de ejecución o beneficiarios de retrocesiones por motivos relacionados con el terrorismo y su financiamiento y/o el financiamiento de grupos armados? En caso afirmativo, ¿podría detallar los hechos y las medidas correctivas implementadas?</w:t>
            </w:r>
          </w:p>
        </w:tc>
      </w:tr>
      <w:tr w:rsidR="000B46A8" w:rsidRPr="00FF3323" w14:paraId="02480F94" w14:textId="77777777" w:rsidTr="00D360B3">
        <w:trPr>
          <w:trHeight w:val="43"/>
        </w:trPr>
        <w:sdt>
          <w:sdtPr>
            <w:rPr>
              <w:rFonts w:ascii="Calibri" w:hAnsi="Calibri" w:cs="Calibri"/>
              <w:i/>
            </w:rPr>
            <w:id w:val="1979801548"/>
            <w:placeholder>
              <w:docPart w:val="DefaultPlaceholder_-1854013440"/>
            </w:placeholder>
          </w:sdtPr>
          <w:sdtEndPr/>
          <w:sdtContent>
            <w:tc>
              <w:tcPr>
                <w:tcW w:w="10627" w:type="dxa"/>
              </w:tcPr>
              <w:p w14:paraId="12F2A8F2" w14:textId="77777777" w:rsidR="000B46A8" w:rsidRPr="000B46A8" w:rsidRDefault="000B46A8" w:rsidP="000B46A8">
                <w:pPr>
                  <w:pStyle w:val="tiquettes"/>
                  <w:rPr>
                    <w:rFonts w:ascii="Calibri" w:hAnsi="Calibri" w:cs="Calibri"/>
                    <w:i/>
                  </w:rPr>
                </w:pPr>
                <w:r>
                  <w:rPr>
                    <w:rFonts w:ascii="Calibri" w:hAnsi="Calibri"/>
                    <w:i/>
                  </w:rPr>
                  <w:t>Por favor, especifique</w:t>
                </w:r>
              </w:p>
            </w:tc>
          </w:sdtContent>
        </w:sdt>
      </w:tr>
    </w:tbl>
    <w:p w14:paraId="218A5511" w14:textId="77777777" w:rsidR="000B46A8" w:rsidRDefault="000B46A8" w:rsidP="00FD35A6"/>
    <w:p w14:paraId="52EE3EC6" w14:textId="52726BE9" w:rsidR="000B46A8" w:rsidRPr="000B46A8" w:rsidRDefault="000B46A8" w:rsidP="000B46A8">
      <w:pPr>
        <w:pStyle w:val="Titre1"/>
        <w:rPr>
          <w:bCs/>
          <w:sz w:val="28"/>
        </w:rPr>
      </w:pPr>
      <w:r>
        <w:rPr>
          <w:sz w:val="28"/>
        </w:rPr>
        <w:t xml:space="preserve">7.  CUMPLIMIENTO DE LAS MEDIDAS </w:t>
      </w:r>
      <w:r w:rsidR="00653CE0">
        <w:rPr>
          <w:sz w:val="28"/>
        </w:rPr>
        <w:t>DE SANCIÓN</w:t>
      </w:r>
    </w:p>
    <w:p w14:paraId="18EB1B5B"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261F0" w:rsidRPr="00FF3323" w14:paraId="284244CF" w14:textId="77777777" w:rsidTr="00D360B3">
        <w:trPr>
          <w:trHeight w:val="43"/>
        </w:trPr>
        <w:tc>
          <w:tcPr>
            <w:tcW w:w="10627" w:type="dxa"/>
          </w:tcPr>
          <w:p w14:paraId="0E853B58" w14:textId="0AA2B1F3" w:rsidR="005261F0" w:rsidRPr="005261F0" w:rsidRDefault="005261F0" w:rsidP="00D360B3">
            <w:pPr>
              <w:pStyle w:val="tiquettes"/>
              <w:rPr>
                <w:b/>
              </w:rPr>
            </w:pPr>
            <w:r>
              <w:rPr>
                <w:b/>
              </w:rPr>
              <w:t xml:space="preserve">¿Su institución cuenta con una política y/o un procedimiento relativos al cumplimiento de la normativa </w:t>
            </w:r>
            <w:r w:rsidR="00653CE0">
              <w:rPr>
                <w:b/>
                <w:lang w:val="es-ES_tradnl"/>
              </w:rPr>
              <w:t>relativa</w:t>
            </w:r>
            <w:r w:rsidR="00653CE0" w:rsidRPr="00DF2F3A">
              <w:rPr>
                <w:b/>
                <w:lang w:val="es-ES_tradnl"/>
              </w:rPr>
              <w:t xml:space="preserve"> </w:t>
            </w:r>
            <w:r w:rsidR="00653CE0">
              <w:rPr>
                <w:b/>
                <w:lang w:val="es-ES_tradnl"/>
              </w:rPr>
              <w:t>a</w:t>
            </w:r>
            <w:r w:rsidR="00653CE0" w:rsidRPr="00DF2F3A">
              <w:rPr>
                <w:b/>
                <w:lang w:val="es-ES_tradnl"/>
              </w:rPr>
              <w:t xml:space="preserve"> la</w:t>
            </w:r>
            <w:r w:rsidR="00653CE0">
              <w:rPr>
                <w:b/>
                <w:lang w:val="es-ES_tradnl"/>
              </w:rPr>
              <w:t>s</w:t>
            </w:r>
            <w:r w:rsidR="00653CE0" w:rsidRPr="00DF2F3A">
              <w:rPr>
                <w:b/>
                <w:lang w:val="es-ES_tradnl"/>
              </w:rPr>
              <w:t xml:space="preserve"> sanciones financieras</w:t>
            </w:r>
            <w:r w:rsidR="00653CE0" w:rsidDel="00653CE0">
              <w:rPr>
                <w:b/>
              </w:rPr>
              <w:t xml:space="preserve"> </w:t>
            </w:r>
            <w:r w:rsidRPr="005261F0">
              <w:rPr>
                <w:b/>
                <w:vertAlign w:val="superscript"/>
                <w:lang w:val="en-US"/>
              </w:rPr>
              <w:footnoteReference w:id="4"/>
            </w:r>
            <w:r>
              <w:rPr>
                <w:b/>
              </w:rPr>
              <w:t>?</w:t>
            </w:r>
          </w:p>
        </w:tc>
      </w:tr>
      <w:tr w:rsidR="005261F0" w:rsidRPr="00FF3323" w14:paraId="3FC42A48" w14:textId="77777777" w:rsidTr="00D360B3">
        <w:trPr>
          <w:trHeight w:val="43"/>
        </w:trPr>
        <w:tc>
          <w:tcPr>
            <w:tcW w:w="10627" w:type="dxa"/>
          </w:tcPr>
          <w:p w14:paraId="115688A0" w14:textId="77777777" w:rsidR="005261F0" w:rsidRPr="000B46A8" w:rsidRDefault="00B63B62" w:rsidP="005261F0">
            <w:pPr>
              <w:rPr>
                <w:b/>
                <w:color w:val="000000" w:themeColor="text1"/>
                <w:sz w:val="20"/>
                <w:szCs w:val="20"/>
              </w:rPr>
            </w:pPr>
            <w:sdt>
              <w:sdtPr>
                <w:rPr>
                  <w:b/>
                  <w:color w:val="000000" w:themeColor="text1"/>
                  <w:sz w:val="20"/>
                  <w:szCs w:val="20"/>
                </w:rPr>
                <w:id w:val="1568068590"/>
                <w14:checkbox>
                  <w14:checked w14:val="0"/>
                  <w14:checkedState w14:val="2612" w14:font="MS Gothic"/>
                  <w14:uncheckedState w14:val="2610" w14:font="MS Gothic"/>
                </w14:checkbox>
              </w:sdtPr>
              <w:sdtEndPr/>
              <w:sdtContent>
                <w:r w:rsidR="005261F0">
                  <w:rPr>
                    <w:rFonts w:ascii="MS Gothic" w:eastAsia="MS Gothic" w:hAnsi="MS Gothic" w:hint="eastAsia"/>
                    <w:b/>
                    <w:color w:val="000000" w:themeColor="text1"/>
                    <w:sz w:val="20"/>
                    <w:szCs w:val="20"/>
                  </w:rPr>
                  <w:t>☐</w:t>
                </w:r>
              </w:sdtContent>
            </w:sdt>
            <w:r w:rsidR="006503F5">
              <w:rPr>
                <w:b/>
                <w:color w:val="000000" w:themeColor="text1"/>
                <w:sz w:val="20"/>
              </w:rPr>
              <w:t xml:space="preserve">Sí                                                                                                                                        </w:t>
            </w:r>
            <w:sdt>
              <w:sdtPr>
                <w:rPr>
                  <w:b/>
                  <w:color w:val="000000" w:themeColor="text1"/>
                  <w:sz w:val="20"/>
                  <w:szCs w:val="20"/>
                </w:rPr>
                <w:id w:val="1652638423"/>
                <w14:checkbox>
                  <w14:checked w14:val="0"/>
                  <w14:checkedState w14:val="2612" w14:font="MS Gothic"/>
                  <w14:uncheckedState w14:val="2610" w14:font="MS Gothic"/>
                </w14:checkbox>
              </w:sdtPr>
              <w:sdtEndPr/>
              <w:sdtContent>
                <w:r w:rsidR="005261F0">
                  <w:rPr>
                    <w:rFonts w:ascii="MS Gothic" w:eastAsia="MS Gothic" w:hAnsi="MS Gothic" w:hint="eastAsia"/>
                    <w:b/>
                    <w:color w:val="000000" w:themeColor="text1"/>
                    <w:sz w:val="20"/>
                    <w:szCs w:val="20"/>
                  </w:rPr>
                  <w:t>☐</w:t>
                </w:r>
              </w:sdtContent>
            </w:sdt>
            <w:r w:rsidR="006503F5">
              <w:rPr>
                <w:b/>
                <w:color w:val="000000" w:themeColor="text1"/>
                <w:sz w:val="20"/>
              </w:rPr>
              <w:t>No</w:t>
            </w:r>
          </w:p>
        </w:tc>
      </w:tr>
      <w:tr w:rsidR="005261F0" w:rsidRPr="00FF3323" w14:paraId="2E8C5E9D" w14:textId="77777777" w:rsidTr="00D360B3">
        <w:trPr>
          <w:trHeight w:val="43"/>
        </w:trPr>
        <w:sdt>
          <w:sdtPr>
            <w:rPr>
              <w:rFonts w:ascii="MS Gothic" w:eastAsia="MS Gothic" w:hAnsi="MS Gothic" w:hint="eastAsia"/>
              <w:b/>
              <w:color w:val="000000" w:themeColor="text1"/>
              <w:sz w:val="20"/>
              <w:szCs w:val="20"/>
            </w:rPr>
            <w:id w:val="-827212414"/>
            <w:placeholder>
              <w:docPart w:val="DefaultPlaceholder_-1854013440"/>
            </w:placeholder>
          </w:sdtPr>
          <w:sdtEndPr>
            <w:rPr>
              <w:rFonts w:ascii="Calibri" w:eastAsiaTheme="minorHAnsi" w:hAnsi="Calibri" w:cs="Calibri"/>
              <w:b w:val="0"/>
              <w:i/>
              <w:color w:val="auto"/>
              <w:sz w:val="18"/>
              <w:szCs w:val="18"/>
            </w:rPr>
          </w:sdtEndPr>
          <w:sdtContent>
            <w:tc>
              <w:tcPr>
                <w:tcW w:w="10627" w:type="dxa"/>
              </w:tcPr>
              <w:p w14:paraId="6396E2EC" w14:textId="77777777" w:rsidR="005261F0" w:rsidRDefault="00B63B62" w:rsidP="005261F0">
                <w:pPr>
                  <w:rPr>
                    <w:rFonts w:ascii="MS Gothic" w:eastAsia="MS Gothic" w:hAnsi="MS Gothic"/>
                    <w:b/>
                    <w:color w:val="000000" w:themeColor="text1"/>
                    <w:sz w:val="20"/>
                    <w:szCs w:val="20"/>
                  </w:rPr>
                </w:pPr>
                <w:sdt>
                  <w:sdtPr>
                    <w:rPr>
                      <w:rFonts w:ascii="Calibri" w:hAnsi="Calibri" w:cs="Calibri"/>
                      <w:i/>
                      <w:sz w:val="18"/>
                      <w:szCs w:val="18"/>
                    </w:rPr>
                    <w:alias w:val="AFD"/>
                    <w:tag w:val="AFD"/>
                    <w:id w:val="-1368219892"/>
                  </w:sdtPr>
                  <w:sdtEndPr/>
                  <w:sdtContent>
                    <w:r w:rsidR="006503F5">
                      <w:rPr>
                        <w:rFonts w:ascii="Calibri" w:hAnsi="Calibri"/>
                        <w:i/>
                        <w:sz w:val="18"/>
                      </w:rPr>
                      <w:t xml:space="preserve">Por favor, envíe el documento correspondiente </w:t>
                    </w:r>
                  </w:sdtContent>
                </w:sdt>
              </w:p>
            </w:tc>
          </w:sdtContent>
        </w:sdt>
      </w:tr>
    </w:tbl>
    <w:p w14:paraId="5A166F92"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949"/>
        <w:gridCol w:w="2693"/>
        <w:gridCol w:w="1985"/>
      </w:tblGrid>
      <w:tr w:rsidR="005261F0" w:rsidRPr="00FF3323" w14:paraId="3CAD2EC1" w14:textId="77777777" w:rsidTr="00D360B3">
        <w:trPr>
          <w:trHeight w:val="43"/>
        </w:trPr>
        <w:tc>
          <w:tcPr>
            <w:tcW w:w="10627" w:type="dxa"/>
            <w:gridSpan w:val="3"/>
          </w:tcPr>
          <w:p w14:paraId="29C31945" w14:textId="3EBB1872" w:rsidR="005261F0" w:rsidRPr="00450498" w:rsidRDefault="00AE1EB5" w:rsidP="00F03BAF">
            <w:pPr>
              <w:pStyle w:val="tiquettes"/>
              <w:rPr>
                <w:b/>
              </w:rPr>
            </w:pPr>
            <w:r>
              <w:rPr>
                <w:b/>
              </w:rPr>
              <w:t xml:space="preserve">En caso de </w:t>
            </w:r>
            <w:proofErr w:type="spellStart"/>
            <w:r>
              <w:rPr>
                <w:b/>
              </w:rPr>
              <w:t>contractualización</w:t>
            </w:r>
            <w:proofErr w:type="spellEnd"/>
            <w:r>
              <w:rPr>
                <w:b/>
              </w:rPr>
              <w:t>, ¿su institución controla sistemáticamente a su personal, a los beneficiarios de retrocesiones, a sus contratistas y a sus proveedores con respecto a las listas de sanciones financieras nacionales y/o internacionales</w:t>
            </w:r>
            <w:r w:rsidR="005261F0" w:rsidRPr="00450498">
              <w:rPr>
                <w:b/>
                <w:bCs/>
                <w:vertAlign w:val="superscript"/>
                <w:lang w:val="en-US"/>
              </w:rPr>
              <w:footnoteReference w:id="5"/>
            </w:r>
            <w:r>
              <w:rPr>
                <w:b/>
              </w:rPr>
              <w:t xml:space="preserve"> aplicables?</w:t>
            </w:r>
          </w:p>
        </w:tc>
      </w:tr>
      <w:tr w:rsidR="005261F0" w:rsidRPr="00FF3323" w14:paraId="67480A79" w14:textId="77777777" w:rsidTr="00BB5CFC">
        <w:trPr>
          <w:trHeight w:val="43"/>
        </w:trPr>
        <w:tc>
          <w:tcPr>
            <w:tcW w:w="8642" w:type="dxa"/>
            <w:gridSpan w:val="2"/>
          </w:tcPr>
          <w:p w14:paraId="5AE76EEA" w14:textId="77777777" w:rsidR="005261F0" w:rsidRPr="005F62C9" w:rsidRDefault="005261F0" w:rsidP="00D360B3">
            <w:pPr>
              <w:pStyle w:val="tiquettes"/>
              <w:rPr>
                <w:b/>
              </w:rPr>
            </w:pPr>
            <w:r>
              <w:t>sobre su personal:</w:t>
            </w:r>
          </w:p>
        </w:tc>
        <w:tc>
          <w:tcPr>
            <w:tcW w:w="1985" w:type="dxa"/>
            <w:shd w:val="clear" w:color="auto" w:fill="FFFFFF" w:themeFill="background1"/>
          </w:tcPr>
          <w:p w14:paraId="7B96E7D0" w14:textId="00C47FA0" w:rsidR="005261F0" w:rsidRDefault="007D6AC1" w:rsidP="00D360B3">
            <w:pPr>
              <w:rPr>
                <w:sz w:val="20"/>
                <w:szCs w:val="20"/>
              </w:rPr>
            </w:pPr>
            <w:sdt>
              <w:sdtPr>
                <w:rPr>
                  <w:sz w:val="20"/>
                  <w:szCs w:val="20"/>
                </w:rPr>
                <w:id w:val="-2106946515"/>
                <w14:checkbox>
                  <w14:checked w14:val="0"/>
                  <w14:checkedState w14:val="2612" w14:font="MS Gothic"/>
                  <w14:uncheckedState w14:val="2610" w14:font="MS Gothic"/>
                </w14:checkbox>
              </w:sdtPr>
              <w:sdtContent>
                <w:r>
                  <w:rPr>
                    <w:rFonts w:ascii="MS Gothic" w:eastAsia="MS Gothic" w:hAnsi="MS Gothic" w:hint="eastAsia"/>
                    <w:sz w:val="20"/>
                    <w:szCs w:val="20"/>
                  </w:rPr>
                  <w:t>☐</w:t>
                </w:r>
              </w:sdtContent>
            </w:sdt>
            <w:r>
              <w:rPr>
                <w:sz w:val="20"/>
              </w:rPr>
              <w:t xml:space="preserve"> </w:t>
            </w:r>
            <w:r w:rsidR="006503F5">
              <w:rPr>
                <w:sz w:val="20"/>
              </w:rPr>
              <w:t>Sí</w:t>
            </w:r>
            <w:r w:rsidR="006503F5">
              <w:rPr>
                <w:sz w:val="20"/>
              </w:rPr>
              <w:tab/>
            </w:r>
            <w:sdt>
              <w:sdtPr>
                <w:rPr>
                  <w:sz w:val="20"/>
                  <w:szCs w:val="20"/>
                </w:rPr>
                <w:id w:val="1387227804"/>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6503F5">
              <w:rPr>
                <w:sz w:val="20"/>
              </w:rPr>
              <w:t xml:space="preserve"> No</w:t>
            </w:r>
          </w:p>
        </w:tc>
      </w:tr>
      <w:tr w:rsidR="005261F0" w:rsidRPr="00FF3323" w14:paraId="474BAAF6" w14:textId="77777777" w:rsidTr="00BB5CFC">
        <w:trPr>
          <w:trHeight w:val="43"/>
        </w:trPr>
        <w:tc>
          <w:tcPr>
            <w:tcW w:w="8642" w:type="dxa"/>
            <w:gridSpan w:val="2"/>
          </w:tcPr>
          <w:p w14:paraId="521A1866" w14:textId="77777777" w:rsidR="005261F0" w:rsidRPr="005F62C9" w:rsidRDefault="005261F0" w:rsidP="00D360B3">
            <w:pPr>
              <w:pStyle w:val="tiquettes"/>
              <w:rPr>
                <w:rFonts w:ascii="Calibri" w:hAnsi="Calibri"/>
                <w:i/>
                <w:szCs w:val="20"/>
              </w:rPr>
            </w:pPr>
            <w:r>
              <w:t>sobre sus contratistas/proveedores:</w:t>
            </w:r>
          </w:p>
        </w:tc>
        <w:tc>
          <w:tcPr>
            <w:tcW w:w="1985" w:type="dxa"/>
            <w:shd w:val="clear" w:color="auto" w:fill="FFFFFF" w:themeFill="background1"/>
          </w:tcPr>
          <w:p w14:paraId="4E26F32C" w14:textId="395C797B" w:rsidR="005261F0" w:rsidRPr="005261F0" w:rsidRDefault="007D6AC1" w:rsidP="00D360B3">
            <w:pPr>
              <w:rPr>
                <w:sz w:val="20"/>
                <w:szCs w:val="20"/>
              </w:rPr>
            </w:pPr>
            <w:sdt>
              <w:sdtPr>
                <w:rPr>
                  <w:sz w:val="20"/>
                  <w:szCs w:val="20"/>
                </w:rPr>
                <w:id w:val="-1946220405"/>
                <w14:checkbox>
                  <w14:checked w14:val="0"/>
                  <w14:checkedState w14:val="2612" w14:font="MS Gothic"/>
                  <w14:uncheckedState w14:val="2610" w14:font="MS Gothic"/>
                </w14:checkbox>
              </w:sdtPr>
              <w:sdtContent>
                <w:r>
                  <w:rPr>
                    <w:rFonts w:ascii="MS Gothic" w:eastAsia="MS Gothic" w:hAnsi="MS Gothic" w:hint="eastAsia"/>
                    <w:sz w:val="20"/>
                    <w:szCs w:val="20"/>
                  </w:rPr>
                  <w:t>☐</w:t>
                </w:r>
              </w:sdtContent>
            </w:sdt>
            <w:r>
              <w:rPr>
                <w:sz w:val="20"/>
              </w:rPr>
              <w:t xml:space="preserve"> </w:t>
            </w:r>
            <w:r w:rsidR="006503F5">
              <w:rPr>
                <w:sz w:val="20"/>
              </w:rPr>
              <w:t>Sí</w:t>
            </w:r>
            <w:r w:rsidR="006503F5">
              <w:rPr>
                <w:sz w:val="20"/>
              </w:rPr>
              <w:tab/>
            </w:r>
            <w:sdt>
              <w:sdtPr>
                <w:rPr>
                  <w:sz w:val="20"/>
                  <w:szCs w:val="20"/>
                </w:rPr>
                <w:id w:val="-1475448363"/>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6503F5">
              <w:rPr>
                <w:sz w:val="20"/>
              </w:rPr>
              <w:t xml:space="preserve"> No</w:t>
            </w:r>
          </w:p>
        </w:tc>
      </w:tr>
      <w:tr w:rsidR="005261F0" w:rsidRPr="00FF3323" w14:paraId="3ACFBA36" w14:textId="77777777" w:rsidTr="00BB5CFC">
        <w:trPr>
          <w:trHeight w:val="43"/>
        </w:trPr>
        <w:tc>
          <w:tcPr>
            <w:tcW w:w="8642" w:type="dxa"/>
            <w:gridSpan w:val="2"/>
          </w:tcPr>
          <w:p w14:paraId="3CEA8040" w14:textId="75F4A6FB" w:rsidR="005261F0" w:rsidRPr="005F62C9" w:rsidRDefault="005261F0" w:rsidP="000D3044">
            <w:pPr>
              <w:pStyle w:val="tiquettes"/>
              <w:rPr>
                <w:rFonts w:ascii="Calibri" w:hAnsi="Calibri"/>
                <w:i/>
                <w:szCs w:val="20"/>
              </w:rPr>
            </w:pPr>
            <w:r>
              <w:t>sobre los beneficiarios de retrocesiones:</w:t>
            </w:r>
          </w:p>
        </w:tc>
        <w:tc>
          <w:tcPr>
            <w:tcW w:w="1985" w:type="dxa"/>
            <w:shd w:val="clear" w:color="auto" w:fill="FFFFFF" w:themeFill="background1"/>
          </w:tcPr>
          <w:p w14:paraId="0B46EBC6" w14:textId="6EFDACF9" w:rsidR="005261F0" w:rsidRPr="005261F0" w:rsidRDefault="007D6AC1" w:rsidP="00D360B3">
            <w:pPr>
              <w:rPr>
                <w:sz w:val="20"/>
                <w:szCs w:val="20"/>
              </w:rPr>
            </w:pPr>
            <w:sdt>
              <w:sdtPr>
                <w:rPr>
                  <w:sz w:val="20"/>
                  <w:szCs w:val="20"/>
                </w:rPr>
                <w:id w:val="472266215"/>
                <w14:checkbox>
                  <w14:checked w14:val="0"/>
                  <w14:checkedState w14:val="2612" w14:font="MS Gothic"/>
                  <w14:uncheckedState w14:val="2610" w14:font="MS Gothic"/>
                </w14:checkbox>
              </w:sdtPr>
              <w:sdtContent>
                <w:r>
                  <w:rPr>
                    <w:rFonts w:ascii="MS Gothic" w:eastAsia="MS Gothic" w:hAnsi="MS Gothic" w:hint="eastAsia"/>
                    <w:sz w:val="20"/>
                    <w:szCs w:val="20"/>
                  </w:rPr>
                  <w:t>☐</w:t>
                </w:r>
              </w:sdtContent>
            </w:sdt>
            <w:r>
              <w:rPr>
                <w:sz w:val="20"/>
              </w:rPr>
              <w:t xml:space="preserve"> </w:t>
            </w:r>
            <w:r w:rsidR="006503F5">
              <w:rPr>
                <w:sz w:val="20"/>
              </w:rPr>
              <w:t>Sí</w:t>
            </w:r>
            <w:r w:rsidR="006503F5">
              <w:rPr>
                <w:sz w:val="20"/>
              </w:rPr>
              <w:tab/>
            </w:r>
            <w:sdt>
              <w:sdtPr>
                <w:rPr>
                  <w:sz w:val="20"/>
                  <w:szCs w:val="20"/>
                </w:rPr>
                <w:id w:val="-683973891"/>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6503F5">
              <w:rPr>
                <w:sz w:val="20"/>
              </w:rPr>
              <w:t xml:space="preserve"> No</w:t>
            </w:r>
          </w:p>
        </w:tc>
      </w:tr>
      <w:tr w:rsidR="00BB5CFC" w:rsidRPr="00FF3323" w14:paraId="5BD4F886" w14:textId="77777777" w:rsidTr="00D360B3">
        <w:trPr>
          <w:trHeight w:val="43"/>
        </w:trPr>
        <w:tc>
          <w:tcPr>
            <w:tcW w:w="10627" w:type="dxa"/>
            <w:gridSpan w:val="3"/>
          </w:tcPr>
          <w:p w14:paraId="075B7CF2" w14:textId="77777777" w:rsidR="00BB5CFC" w:rsidRPr="00BB5CFC" w:rsidRDefault="00B63B62" w:rsidP="00BB5CFC">
            <w:pPr>
              <w:pStyle w:val="tiquettes"/>
              <w:rPr>
                <w:sz w:val="20"/>
                <w:szCs w:val="20"/>
              </w:rPr>
            </w:pPr>
            <w:sdt>
              <w:sdtPr>
                <w:rPr>
                  <w:rFonts w:ascii="Calibri" w:hAnsi="Calibri" w:cs="Calibri"/>
                  <w:szCs w:val="18"/>
                </w:rPr>
                <w:alias w:val="AFD"/>
                <w:tag w:val="AFD"/>
                <w:id w:val="-1153831867"/>
              </w:sdtPr>
              <w:sdtEndPr>
                <w:rPr>
                  <w:b/>
                </w:rPr>
              </w:sdtEndPr>
              <w:sdtContent>
                <w:sdt>
                  <w:sdtPr>
                    <w:rPr>
                      <w:rFonts w:ascii="Calibri" w:hAnsi="Calibri" w:cs="Calibri"/>
                      <w:szCs w:val="18"/>
                    </w:rPr>
                    <w:alias w:val="AFD"/>
                    <w:tag w:val="AFD"/>
                    <w:id w:val="-1058006043"/>
                  </w:sdtPr>
                  <w:sdtEndPr>
                    <w:rPr>
                      <w:b/>
                    </w:rPr>
                  </w:sdtEndPr>
                  <w:sdtContent>
                    <w:sdt>
                      <w:sdtPr>
                        <w:rPr>
                          <w:rFonts w:ascii="Calibri" w:hAnsi="Calibri" w:cs="Calibri"/>
                          <w:b/>
                          <w:szCs w:val="18"/>
                        </w:rPr>
                        <w:alias w:val="AFD"/>
                        <w:tag w:val="AFD"/>
                        <w:id w:val="2147469631"/>
                      </w:sdtPr>
                      <w:sdtEndPr/>
                      <w:sdtContent>
                        <w:r w:rsidR="006503F5">
                          <w:rPr>
                            <w:rFonts w:ascii="Calibri" w:hAnsi="Calibri"/>
                            <w:b/>
                          </w:rPr>
                          <w:t xml:space="preserve">En caso de respuesta afirmativa, </w:t>
                        </w:r>
                      </w:sdtContent>
                    </w:sdt>
                  </w:sdtContent>
                </w:sdt>
              </w:sdtContent>
            </w:sdt>
          </w:p>
        </w:tc>
      </w:tr>
      <w:tr w:rsidR="00BB5CFC" w:rsidRPr="00FF3323" w14:paraId="292EFF27"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44F17C1" w14:textId="77777777" w:rsidR="00BB5CFC" w:rsidRPr="00BB5CFC" w:rsidRDefault="00B63B62" w:rsidP="00D360B3">
            <w:pPr>
              <w:pStyle w:val="tiquettes"/>
              <w:rPr>
                <w:rFonts w:ascii="Calibri" w:hAnsi="Calibri" w:cs="Calibri"/>
                <w:b/>
                <w:szCs w:val="18"/>
              </w:rPr>
            </w:pPr>
            <w:sdt>
              <w:sdtPr>
                <w:rPr>
                  <w:rFonts w:ascii="Calibri" w:hAnsi="Calibri" w:cs="Calibri"/>
                  <w:b/>
                  <w:szCs w:val="18"/>
                </w:rPr>
                <w:alias w:val="AFD"/>
                <w:tag w:val="AFD"/>
                <w:id w:val="98850219"/>
              </w:sdtPr>
              <w:sdtEndPr/>
              <w:sdtContent>
                <w:sdt>
                  <w:sdtPr>
                    <w:rPr>
                      <w:rFonts w:ascii="Calibri" w:hAnsi="Calibri" w:cs="Calibri"/>
                      <w:b/>
                      <w:szCs w:val="18"/>
                    </w:rPr>
                    <w:alias w:val="AFD"/>
                    <w:tag w:val="AFD"/>
                    <w:id w:val="-1001271076"/>
                  </w:sdtPr>
                  <w:sdtEndPr/>
                  <w:sdtContent>
                    <w:r w:rsidR="006503F5">
                      <w:rPr>
                        <w:rFonts w:ascii="Calibri" w:hAnsi="Calibri"/>
                        <w:b/>
                      </w:rPr>
                      <w:t>Añada la(s) referencia(s) a su política interna</w:t>
                    </w:r>
                  </w:sdtContent>
                </w:sdt>
              </w:sdtContent>
            </w:sdt>
          </w:p>
        </w:tc>
        <w:sdt>
          <w:sdtPr>
            <w:rPr>
              <w:rFonts w:ascii="Calibri" w:hAnsi="Calibri"/>
              <w:sz w:val="20"/>
              <w:szCs w:val="20"/>
            </w:rPr>
            <w:id w:val="-244725410"/>
            <w:placeholder>
              <w:docPart w:val="F5A10CFA7D9F4911A94D04609CEDC2C3"/>
            </w:placeholder>
            <w:showingPlcHdr/>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394F103E" w14:textId="77777777" w:rsidR="00BB5CFC" w:rsidRPr="00BB5CFC" w:rsidRDefault="00BB5CFC" w:rsidP="00D360B3">
                <w:pPr>
                  <w:rPr>
                    <w:rFonts w:ascii="Calibri" w:hAnsi="Calibri"/>
                    <w:sz w:val="20"/>
                    <w:szCs w:val="20"/>
                  </w:rPr>
                </w:pPr>
                <w:r>
                  <w:rPr>
                    <w:rStyle w:val="Textedelespacerserv"/>
                  </w:rPr>
                  <w:t>Haga clic o pulse aquí para introducir texto.</w:t>
                </w:r>
              </w:p>
            </w:tc>
          </w:sdtContent>
        </w:sdt>
      </w:tr>
      <w:tr w:rsidR="00BB5CFC" w:rsidRPr="00FF3323" w14:paraId="7294C69D"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AFF52D6" w14:textId="77777777" w:rsidR="00BB5CFC" w:rsidRPr="00BB5CFC" w:rsidRDefault="00B63B62" w:rsidP="00BB5CFC">
            <w:pPr>
              <w:pStyle w:val="tiquettes"/>
              <w:rPr>
                <w:rFonts w:ascii="Calibri" w:hAnsi="Calibri" w:cs="Calibri"/>
                <w:b/>
                <w:szCs w:val="18"/>
              </w:rPr>
            </w:pPr>
            <w:sdt>
              <w:sdtPr>
                <w:rPr>
                  <w:rFonts w:ascii="Calibri" w:hAnsi="Calibri" w:cs="Calibri"/>
                  <w:b/>
                  <w:szCs w:val="18"/>
                </w:rPr>
                <w:alias w:val="AFD"/>
                <w:tag w:val="AFD"/>
                <w:id w:val="723730047"/>
              </w:sdtPr>
              <w:sdtEndPr/>
              <w:sdtContent>
                <w:sdt>
                  <w:sdtPr>
                    <w:rPr>
                      <w:rFonts w:ascii="Calibri" w:hAnsi="Calibri" w:cs="Calibri"/>
                      <w:b/>
                      <w:szCs w:val="18"/>
                    </w:rPr>
                    <w:alias w:val="AFD"/>
                    <w:tag w:val="AFD"/>
                    <w:id w:val="-793597436"/>
                  </w:sdtPr>
                  <w:sdtEndPr/>
                  <w:sdtContent>
                    <w:r w:rsidR="006503F5">
                      <w:rPr>
                        <w:rFonts w:ascii="Calibri" w:hAnsi="Calibri"/>
                        <w:b/>
                      </w:rPr>
                      <w:t>Indique qué listas de sanciones nacionales y/o internacionales controla</w:t>
                    </w:r>
                  </w:sdtContent>
                </w:sdt>
              </w:sdtContent>
            </w:sdt>
          </w:p>
        </w:tc>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0019A327" w14:textId="77777777" w:rsidR="00BB5CFC" w:rsidRPr="00BB5CFC" w:rsidRDefault="00B63B62" w:rsidP="00BB5CFC">
            <w:pPr>
              <w:rPr>
                <w:rFonts w:ascii="Calibri" w:hAnsi="Calibri"/>
                <w:sz w:val="20"/>
                <w:szCs w:val="20"/>
              </w:rPr>
            </w:pPr>
            <w:sdt>
              <w:sdtPr>
                <w:rPr>
                  <w:rFonts w:ascii="Calibri" w:hAnsi="Calibri"/>
                  <w:sz w:val="20"/>
                  <w:szCs w:val="20"/>
                </w:rPr>
                <w:id w:val="824247699"/>
                <w:placeholder>
                  <w:docPart w:val="EE7763D2661D449FA020961FB1AA944E"/>
                </w:placeholder>
                <w:showingPlcHdr/>
              </w:sdtPr>
              <w:sdtEndPr/>
              <w:sdtContent>
                <w:r w:rsidR="006503F5">
                  <w:rPr>
                    <w:rStyle w:val="Textedelespacerserv"/>
                  </w:rPr>
                  <w:t>Haga clic o pulse aquí para introducir texto.</w:t>
                </w:r>
              </w:sdtContent>
            </w:sdt>
            <w:r w:rsidR="006503F5">
              <w:rPr>
                <w:rFonts w:ascii="Calibri" w:hAnsi="Calibri"/>
                <w:sz w:val="20"/>
              </w:rPr>
              <w:t xml:space="preserve"> </w:t>
            </w:r>
          </w:p>
        </w:tc>
      </w:tr>
      <w:tr w:rsidR="00BB5CFC" w:rsidRPr="00FF3323" w14:paraId="25FF93E8"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0945EC2" w14:textId="0A2C31F0" w:rsidR="00BB5CFC" w:rsidRPr="00BB5CFC" w:rsidRDefault="00B63B62" w:rsidP="00BB5CFC">
            <w:pPr>
              <w:pStyle w:val="tiquettes"/>
              <w:rPr>
                <w:rFonts w:ascii="Calibri" w:hAnsi="Calibri" w:cs="Calibri"/>
                <w:b/>
                <w:szCs w:val="18"/>
              </w:rPr>
            </w:pPr>
            <w:sdt>
              <w:sdtPr>
                <w:rPr>
                  <w:rFonts w:ascii="Calibri" w:hAnsi="Calibri" w:cs="Calibri"/>
                  <w:b/>
                  <w:szCs w:val="18"/>
                </w:rPr>
                <w:alias w:val="AFD"/>
                <w:tag w:val="AFD"/>
                <w:id w:val="-1429740405"/>
              </w:sdtPr>
              <w:sdtEndPr/>
              <w:sdtContent>
                <w:sdt>
                  <w:sdtPr>
                    <w:rPr>
                      <w:rFonts w:ascii="Calibri" w:hAnsi="Calibri" w:cs="Calibri"/>
                      <w:b/>
                      <w:szCs w:val="18"/>
                    </w:rPr>
                    <w:alias w:val="AFD"/>
                    <w:tag w:val="AFD"/>
                    <w:id w:val="227122994"/>
                  </w:sdtPr>
                  <w:sdtEndPr/>
                  <w:sdtContent>
                    <w:r w:rsidR="006503F5">
                      <w:rPr>
                        <w:rFonts w:ascii="Calibri" w:hAnsi="Calibri"/>
                        <w:b/>
                      </w:rPr>
                      <w:t xml:space="preserve">Indique si utiliza un software o una base de datos pública, como la web </w:t>
                    </w:r>
                    <w:r w:rsidR="00494204">
                      <w:rPr>
                        <w:rFonts w:ascii="Calibri" w:hAnsi="Calibri"/>
                        <w:b/>
                      </w:rPr>
                      <w:fldChar w:fldCharType="begin"/>
                    </w:r>
                    <w:r w:rsidR="00494204">
                      <w:rPr>
                        <w:rFonts w:ascii="Calibri" w:hAnsi="Calibri"/>
                        <w:b/>
                      </w:rPr>
                      <w:instrText>HYPERLINK "https://gels-avoirs.dgtresor.gouv.fr/List"</w:instrText>
                    </w:r>
                    <w:r w:rsidR="00494204">
                      <w:rPr>
                        <w:rFonts w:ascii="Calibri" w:hAnsi="Calibri"/>
                        <w:b/>
                      </w:rPr>
                    </w:r>
                    <w:r w:rsidR="00494204">
                      <w:rPr>
                        <w:rFonts w:ascii="Calibri" w:hAnsi="Calibri"/>
                        <w:b/>
                      </w:rPr>
                      <w:fldChar w:fldCharType="separate"/>
                    </w:r>
                    <w:r w:rsidR="006503F5" w:rsidRPr="00494204">
                      <w:rPr>
                        <w:rStyle w:val="Lienhypertexte"/>
                        <w:rFonts w:ascii="Calibri" w:hAnsi="Calibri"/>
                        <w:b/>
                      </w:rPr>
                      <w:t>https://gels-avoirs.dgtresor.gouv.fr/List</w:t>
                    </w:r>
                    <w:r w:rsidR="00494204">
                      <w:rPr>
                        <w:rFonts w:ascii="Calibri" w:hAnsi="Calibri"/>
                        <w:b/>
                      </w:rPr>
                      <w:fldChar w:fldCharType="end"/>
                    </w:r>
                    <w:r w:rsidR="006503F5">
                      <w:rPr>
                        <w:rFonts w:ascii="Calibri" w:hAnsi="Calibri"/>
                        <w:b/>
                      </w:rPr>
                      <w:t>, para llevar a cabo estas diligencias. Indique su nombre.</w:t>
                    </w:r>
                  </w:sdtContent>
                </w:sdt>
              </w:sdtContent>
            </w:sdt>
          </w:p>
        </w:tc>
        <w:sdt>
          <w:sdtPr>
            <w:rPr>
              <w:rFonts w:ascii="Calibri" w:hAnsi="Calibri" w:hint="eastAsia"/>
              <w:sz w:val="20"/>
              <w:szCs w:val="20"/>
            </w:rPr>
            <w:id w:val="-1745487317"/>
            <w:placeholder>
              <w:docPart w:val="FB3663C0199945029B839CB0CD6D98F2"/>
            </w:placeholder>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67042B57" w14:textId="77777777" w:rsidR="00BB5CFC" w:rsidRPr="00BB5CFC" w:rsidRDefault="00B63B62" w:rsidP="00BB5CFC">
                <w:pPr>
                  <w:rPr>
                    <w:rFonts w:ascii="Calibri" w:hAnsi="Calibri"/>
                    <w:sz w:val="20"/>
                    <w:szCs w:val="20"/>
                  </w:rPr>
                </w:pPr>
                <w:sdt>
                  <w:sdtPr>
                    <w:rPr>
                      <w:rFonts w:ascii="Calibri" w:hAnsi="Calibri"/>
                      <w:sz w:val="20"/>
                      <w:szCs w:val="20"/>
                    </w:rPr>
                    <w:id w:val="444266119"/>
                    <w:placeholder>
                      <w:docPart w:val="8CB239D8D5FD4494BB6D183654C4FD5F"/>
                    </w:placeholder>
                    <w:showingPlcHdr/>
                  </w:sdtPr>
                  <w:sdtEndPr/>
                  <w:sdtContent>
                    <w:r w:rsidR="006503F5">
                      <w:rPr>
                        <w:rStyle w:val="Textedelespacerserv"/>
                      </w:rPr>
                      <w:t>Haga clic o pulse aquí para introducir texto.</w:t>
                    </w:r>
                  </w:sdtContent>
                </w:sdt>
              </w:p>
            </w:tc>
          </w:sdtContent>
        </w:sdt>
      </w:tr>
    </w:tbl>
    <w:p w14:paraId="5BF9443D" w14:textId="77777777" w:rsidR="00097323" w:rsidRDefault="00097323">
      <w:pPr>
        <w:rPr>
          <w:color w:val="FF000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0B7B27A6" w14:textId="77777777" w:rsidTr="00097323">
        <w:trPr>
          <w:trHeight w:val="43"/>
        </w:trPr>
        <w:tc>
          <w:tcPr>
            <w:tcW w:w="5098" w:type="dxa"/>
          </w:tcPr>
          <w:p w14:paraId="4735EBB9" w14:textId="7F83FF3B" w:rsidR="00097323" w:rsidRPr="00162CC5" w:rsidRDefault="00097323" w:rsidP="00097323">
            <w:pPr>
              <w:pStyle w:val="tiquettes"/>
              <w:rPr>
                <w:b/>
              </w:rPr>
            </w:pPr>
            <w:r>
              <w:rPr>
                <w:b/>
              </w:rPr>
              <w:t xml:space="preserve">¿Su institución lleva a cabo este control antes de transferir los fondos?  </w:t>
            </w:r>
          </w:p>
        </w:tc>
        <w:sdt>
          <w:sdtPr>
            <w:id w:val="13513902"/>
            <w:placeholder>
              <w:docPart w:val="7925110020994117953077617C672293"/>
            </w:placeholder>
          </w:sdtPr>
          <w:sdtEndPr/>
          <w:sdtContent>
            <w:tc>
              <w:tcPr>
                <w:tcW w:w="5529" w:type="dxa"/>
                <w:shd w:val="clear" w:color="auto" w:fill="FFFFFF" w:themeFill="background1"/>
              </w:tcPr>
              <w:p w14:paraId="7AA0F245" w14:textId="77777777" w:rsidR="00097323" w:rsidRPr="00FF3323" w:rsidRDefault="00B63B62" w:rsidP="00097323">
                <w:sdt>
                  <w:sdtPr>
                    <w:rPr>
                      <w:sz w:val="20"/>
                      <w:szCs w:val="20"/>
                    </w:rPr>
                    <w:id w:val="1079101157"/>
                    <w14:checkbox>
                      <w14:checked w14:val="0"/>
                      <w14:checkedState w14:val="00FE" w14:font="Wingdings"/>
                      <w14:uncheckedState w14:val="00A8" w14:font="Wingdings"/>
                    </w14:checkbox>
                  </w:sdtPr>
                  <w:sdtEndPr/>
                  <w:sdtContent>
                    <w:r w:rsidR="00097323">
                      <w:rPr>
                        <w:sz w:val="20"/>
                        <w:szCs w:val="20"/>
                      </w:rPr>
                      <w:sym w:font="Wingdings" w:char="F0A8"/>
                    </w:r>
                  </w:sdtContent>
                </w:sdt>
                <w:r w:rsidR="006503F5">
                  <w:rPr>
                    <w:sz w:val="20"/>
                  </w:rPr>
                  <w:t xml:space="preserve"> Sí</w:t>
                </w:r>
                <w:r w:rsidR="006503F5">
                  <w:rPr>
                    <w:sz w:val="20"/>
                  </w:rPr>
                  <w:tab/>
                </w:r>
                <w:sdt>
                  <w:sdtPr>
                    <w:rPr>
                      <w:sz w:val="20"/>
                      <w:szCs w:val="20"/>
                    </w:rPr>
                    <w:id w:val="-1793202887"/>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6503F5">
                  <w:rPr>
                    <w:sz w:val="20"/>
                  </w:rPr>
                  <w:t xml:space="preserve"> No</w:t>
                </w:r>
              </w:p>
            </w:tc>
          </w:sdtContent>
        </w:sdt>
      </w:tr>
    </w:tbl>
    <w:p w14:paraId="7F721EDE" w14:textId="312B6DF6" w:rsidR="00097323" w:rsidRDefault="00097323">
      <w:pPr>
        <w:rPr>
          <w:color w:val="FF0000"/>
        </w:rPr>
      </w:pPr>
    </w:p>
    <w:p w14:paraId="0713FF1A" w14:textId="77777777" w:rsidR="00685C05" w:rsidRDefault="00685C05" w:rsidP="00BB5CFC">
      <w:pPr>
        <w:pStyle w:val="Titre"/>
        <w:ind w:left="720" w:firstLine="720"/>
        <w:rPr>
          <w:color w:val="FFFFFF" w:themeColor="background1"/>
          <w:sz w:val="36"/>
        </w:rPr>
      </w:pPr>
    </w:p>
    <w:p w14:paraId="57DC8EE7" w14:textId="77777777" w:rsidR="00A04064" w:rsidRDefault="00A04064" w:rsidP="00BB5CFC">
      <w:pPr>
        <w:pStyle w:val="Titre"/>
        <w:ind w:left="720" w:firstLine="720"/>
        <w:rPr>
          <w:color w:val="FFFFFF" w:themeColor="background1"/>
          <w:sz w:val="36"/>
        </w:rPr>
      </w:pPr>
    </w:p>
    <w:p w14:paraId="1D6B71D8" w14:textId="1F749DF5" w:rsidR="00BB5CFC" w:rsidRPr="00EB66AD" w:rsidRDefault="00BB5CFC" w:rsidP="00BB5CFC">
      <w:pPr>
        <w:pStyle w:val="Titre"/>
        <w:ind w:left="720" w:firstLine="720"/>
        <w:rPr>
          <w:color w:val="FFFFFF" w:themeColor="background1"/>
          <w:sz w:val="40"/>
        </w:rPr>
      </w:pPr>
      <w:r>
        <w:rPr>
          <w:color w:val="FFFFFF" w:themeColor="background1"/>
          <w:sz w:val="36"/>
        </w:rPr>
        <w:t>Cuestionario de Conformidad:</w:t>
      </w:r>
      <w:r>
        <w:rPr>
          <w:color w:val="FFFFFF" w:themeColor="background1"/>
        </w:rPr>
        <w:t xml:space="preserve"> </w:t>
      </w:r>
    </w:p>
    <w:p w14:paraId="3DFB2504" w14:textId="77777777" w:rsidR="00BB5CFC" w:rsidRPr="00EB66AD" w:rsidRDefault="00BB5CFC" w:rsidP="00BB5CFC">
      <w:pPr>
        <w:pStyle w:val="Titre"/>
        <w:ind w:left="1440"/>
        <w:rPr>
          <w:color w:val="FFFFFF" w:themeColor="background1"/>
          <w:sz w:val="40"/>
        </w:rPr>
      </w:pPr>
      <w:r>
        <w:rPr>
          <w:color w:val="FFFFFF" w:themeColor="background1"/>
          <w:sz w:val="36"/>
        </w:rPr>
        <w:t>Análisis del dispositivo de las contrapartes OSC/Fundaciones</w:t>
      </w:r>
    </w:p>
    <w:p w14:paraId="2A1E0043" w14:textId="44F1B665" w:rsidR="009F42BF" w:rsidRPr="008F3E20" w:rsidRDefault="009F42BF" w:rsidP="009F42BF">
      <w:pPr>
        <w:rPr>
          <w:b/>
          <w:bCs/>
          <w:color w:val="FF0000"/>
          <w:sz w:val="18"/>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9F42BF" w:rsidRPr="00FF3323" w14:paraId="7A42986B" w14:textId="77777777" w:rsidTr="006B3AC6">
        <w:trPr>
          <w:trHeight w:val="43"/>
        </w:trPr>
        <w:tc>
          <w:tcPr>
            <w:tcW w:w="10627" w:type="dxa"/>
          </w:tcPr>
          <w:p w14:paraId="5BFCD57E" w14:textId="182644B9" w:rsidR="009F42BF" w:rsidRPr="00450498" w:rsidRDefault="009F42BF" w:rsidP="006B3AC6">
            <w:pPr>
              <w:pStyle w:val="tiquettes"/>
              <w:rPr>
                <w:b/>
                <w:bCs/>
              </w:rPr>
            </w:pPr>
            <w:r>
              <w:rPr>
                <w:b/>
              </w:rPr>
              <w:t xml:space="preserve">¿Qué medidas aplica en caso de que uno de estos terceros aparezca en alguna de las listas de sanciones nacionales y/o internacionales? ¿Firma o continúa este contrato/relación con el tercero en cuestión? </w:t>
            </w:r>
          </w:p>
          <w:p w14:paraId="0D9723BC" w14:textId="77777777" w:rsidR="009F42BF" w:rsidRPr="008755E4" w:rsidRDefault="009F42BF" w:rsidP="006B3AC6">
            <w:pPr>
              <w:pStyle w:val="tiquettes"/>
              <w:rPr>
                <w:b/>
              </w:rPr>
            </w:pPr>
          </w:p>
        </w:tc>
      </w:tr>
      <w:tr w:rsidR="009F42BF" w:rsidRPr="00FF3323" w14:paraId="533435EE" w14:textId="77777777" w:rsidTr="006B3AC6">
        <w:trPr>
          <w:trHeight w:val="43"/>
        </w:trPr>
        <w:tc>
          <w:tcPr>
            <w:tcW w:w="10627" w:type="dxa"/>
          </w:tcPr>
          <w:sdt>
            <w:sdtPr>
              <w:id w:val="-82463582"/>
              <w:placeholder>
                <w:docPart w:val="1D5C89A25A9F40A2BEEA557ECB980184"/>
              </w:placeholder>
              <w:showingPlcHdr/>
            </w:sdtPr>
            <w:sdtEndPr/>
            <w:sdtContent>
              <w:p w14:paraId="67DE38C1" w14:textId="77777777" w:rsidR="009F42BF" w:rsidRPr="00541C3B" w:rsidRDefault="009F42BF" w:rsidP="006B3AC6">
                <w:r>
                  <w:rPr>
                    <w:rStyle w:val="Textedelespacerserv"/>
                  </w:rPr>
                  <w:t>Haga clic o pulse aquí para introducir texto.</w:t>
                </w:r>
              </w:p>
            </w:sdtContent>
          </w:sdt>
        </w:tc>
      </w:tr>
    </w:tbl>
    <w:p w14:paraId="67CFB4EC" w14:textId="77777777" w:rsidR="009F42BF" w:rsidRDefault="009F42BF"/>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8642"/>
        <w:gridCol w:w="1985"/>
      </w:tblGrid>
      <w:tr w:rsidR="00BB5CFC" w:rsidRPr="00FF3323" w14:paraId="20DD46C1" w14:textId="77777777" w:rsidTr="00D360B3">
        <w:trPr>
          <w:trHeight w:val="43"/>
        </w:trPr>
        <w:tc>
          <w:tcPr>
            <w:tcW w:w="10627" w:type="dxa"/>
            <w:gridSpan w:val="2"/>
          </w:tcPr>
          <w:p w14:paraId="1AAE0407" w14:textId="77777777" w:rsidR="00BB5CFC" w:rsidRPr="005261F0" w:rsidRDefault="00BB5CFC" w:rsidP="00BB5CFC">
            <w:pPr>
              <w:pStyle w:val="tiquettes"/>
              <w:rPr>
                <w:b/>
              </w:rPr>
            </w:pPr>
            <w:r>
              <w:rPr>
                <w:b/>
              </w:rPr>
              <w:t xml:space="preserve">¿Su institución incluye en sus contratos con terceros una cláusula contractual destinada a garantizar el cumplimiento de las normativas relativas a sanciones nacionales y/o internacionales? </w:t>
            </w:r>
          </w:p>
        </w:tc>
      </w:tr>
      <w:tr w:rsidR="00BB5CFC" w:rsidRPr="00FF3323" w14:paraId="1FC87A64" w14:textId="77777777" w:rsidTr="00D360B3">
        <w:trPr>
          <w:trHeight w:val="43"/>
        </w:trPr>
        <w:tc>
          <w:tcPr>
            <w:tcW w:w="8642" w:type="dxa"/>
          </w:tcPr>
          <w:p w14:paraId="63F01528" w14:textId="77777777" w:rsidR="00BB5CFC" w:rsidRPr="005F62C9" w:rsidRDefault="004C60B1" w:rsidP="00D360B3">
            <w:pPr>
              <w:pStyle w:val="tiquettes"/>
              <w:rPr>
                <w:rFonts w:ascii="Calibri" w:hAnsi="Calibri"/>
                <w:i/>
                <w:szCs w:val="20"/>
              </w:rPr>
            </w:pPr>
            <w:r>
              <w:t>Con sus socios de ejecución:</w:t>
            </w:r>
          </w:p>
        </w:tc>
        <w:tc>
          <w:tcPr>
            <w:tcW w:w="1985" w:type="dxa"/>
            <w:shd w:val="clear" w:color="auto" w:fill="FFFFFF" w:themeFill="background1"/>
          </w:tcPr>
          <w:p w14:paraId="0C687E78" w14:textId="77777777" w:rsidR="00BB5CFC" w:rsidRDefault="006503F5" w:rsidP="00D360B3">
            <w:pPr>
              <w:rPr>
                <w:sz w:val="20"/>
                <w:szCs w:val="20"/>
              </w:rPr>
            </w:pPr>
            <w:r>
              <w:rPr>
                <w:sz w:val="20"/>
              </w:rPr>
              <w:t>Sí</w:t>
            </w:r>
            <w:r>
              <w:rPr>
                <w:sz w:val="20"/>
              </w:rPr>
              <w:tab/>
            </w:r>
            <w:sdt>
              <w:sdtPr>
                <w:rPr>
                  <w:sz w:val="20"/>
                  <w:szCs w:val="20"/>
                </w:rPr>
                <w:id w:val="748615901"/>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Pr>
                <w:sz w:val="20"/>
              </w:rPr>
              <w:t xml:space="preserve"> No</w:t>
            </w:r>
          </w:p>
        </w:tc>
      </w:tr>
      <w:tr w:rsidR="00BB5CFC" w:rsidRPr="00FF3323" w14:paraId="508DD359" w14:textId="77777777" w:rsidTr="00D360B3">
        <w:trPr>
          <w:trHeight w:val="43"/>
        </w:trPr>
        <w:tc>
          <w:tcPr>
            <w:tcW w:w="8642" w:type="dxa"/>
          </w:tcPr>
          <w:p w14:paraId="690C1C07" w14:textId="77777777" w:rsidR="00BB5CFC" w:rsidRPr="005F62C9" w:rsidRDefault="004C60B1" w:rsidP="00D360B3">
            <w:pPr>
              <w:pStyle w:val="tiquettes"/>
              <w:rPr>
                <w:rFonts w:ascii="Calibri" w:hAnsi="Calibri"/>
                <w:i/>
                <w:szCs w:val="20"/>
              </w:rPr>
            </w:pPr>
            <w:r>
              <w:t>Con sus contratistas/proveedores:</w:t>
            </w:r>
          </w:p>
        </w:tc>
        <w:tc>
          <w:tcPr>
            <w:tcW w:w="1985" w:type="dxa"/>
            <w:shd w:val="clear" w:color="auto" w:fill="FFFFFF" w:themeFill="background1"/>
          </w:tcPr>
          <w:p w14:paraId="109C203F" w14:textId="77777777" w:rsidR="00BB5CFC" w:rsidRPr="005261F0" w:rsidRDefault="006503F5" w:rsidP="00D360B3">
            <w:pPr>
              <w:rPr>
                <w:sz w:val="20"/>
                <w:szCs w:val="20"/>
              </w:rPr>
            </w:pPr>
            <w:r>
              <w:rPr>
                <w:sz w:val="20"/>
              </w:rPr>
              <w:t>Sí</w:t>
            </w:r>
            <w:r>
              <w:rPr>
                <w:sz w:val="20"/>
              </w:rPr>
              <w:tab/>
            </w:r>
            <w:sdt>
              <w:sdtPr>
                <w:rPr>
                  <w:sz w:val="20"/>
                  <w:szCs w:val="20"/>
                </w:rPr>
                <w:id w:val="-626702734"/>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Pr>
                <w:sz w:val="20"/>
              </w:rPr>
              <w:t xml:space="preserve"> No</w:t>
            </w:r>
          </w:p>
        </w:tc>
      </w:tr>
      <w:tr w:rsidR="00BB5CFC" w:rsidRPr="00FF3323" w14:paraId="72A0620B" w14:textId="77777777" w:rsidTr="00D360B3">
        <w:trPr>
          <w:trHeight w:val="43"/>
        </w:trPr>
        <w:tc>
          <w:tcPr>
            <w:tcW w:w="8642" w:type="dxa"/>
          </w:tcPr>
          <w:p w14:paraId="6BF1DB97" w14:textId="39FBDD09" w:rsidR="00BB5CFC" w:rsidRPr="005F62C9" w:rsidRDefault="004C60B1" w:rsidP="00BC6C73">
            <w:pPr>
              <w:pStyle w:val="tiquettes"/>
              <w:rPr>
                <w:rFonts w:ascii="Calibri" w:hAnsi="Calibri"/>
                <w:i/>
                <w:szCs w:val="20"/>
              </w:rPr>
            </w:pPr>
            <w:r>
              <w:t>Con sus beneficiarios de retrocesiones:</w:t>
            </w:r>
          </w:p>
        </w:tc>
        <w:tc>
          <w:tcPr>
            <w:tcW w:w="1985" w:type="dxa"/>
            <w:shd w:val="clear" w:color="auto" w:fill="FFFFFF" w:themeFill="background1"/>
          </w:tcPr>
          <w:p w14:paraId="38821D07" w14:textId="77777777" w:rsidR="00BB5CFC" w:rsidRPr="005261F0" w:rsidRDefault="006503F5" w:rsidP="00D360B3">
            <w:pPr>
              <w:rPr>
                <w:sz w:val="20"/>
                <w:szCs w:val="20"/>
              </w:rPr>
            </w:pPr>
            <w:r>
              <w:t xml:space="preserve">Sí  </w:t>
            </w:r>
            <w:sdt>
              <w:sdtPr>
                <w:rPr>
                  <w:sz w:val="20"/>
                  <w:szCs w:val="20"/>
                </w:rPr>
                <w:id w:val="1386379447"/>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t xml:space="preserve">  /  No</w:t>
            </w:r>
          </w:p>
        </w:tc>
      </w:tr>
    </w:tbl>
    <w:p w14:paraId="0DDE2B4C" w14:textId="77777777" w:rsidR="00BB5CFC" w:rsidRDefault="00BB5CFC"/>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B5CFC" w:rsidRPr="00FF3323" w14:paraId="050A346D" w14:textId="77777777" w:rsidTr="00D360B3">
        <w:trPr>
          <w:trHeight w:val="43"/>
        </w:trPr>
        <w:tc>
          <w:tcPr>
            <w:tcW w:w="10627" w:type="dxa"/>
          </w:tcPr>
          <w:p w14:paraId="1F2FBA49" w14:textId="1415AF34" w:rsidR="00BB5CFC" w:rsidRPr="00450498" w:rsidRDefault="00BB5CFC" w:rsidP="00BB5CFC">
            <w:pPr>
              <w:pStyle w:val="tiquettes"/>
              <w:rPr>
                <w:b/>
              </w:rPr>
            </w:pPr>
            <w:r>
              <w:rPr>
                <w:b/>
              </w:rPr>
              <w:t xml:space="preserve">En los últimos cinco años, ¿ha tenido su institución alguna vez dificultades con los terceros mencionados anteriormente por motivos relacionados con el incumplimiento de la normativa de sanciones? En caso afirmativo, </w:t>
            </w:r>
            <w:r w:rsidR="00494204">
              <w:rPr>
                <w:b/>
              </w:rPr>
              <w:t>detalle</w:t>
            </w:r>
            <w:r>
              <w:rPr>
                <w:b/>
              </w:rPr>
              <w:t xml:space="preserve"> los hechos y las medidas correctivas </w:t>
            </w:r>
            <w:proofErr w:type="gramStart"/>
            <w:r>
              <w:rPr>
                <w:b/>
              </w:rPr>
              <w:t>implementadas</w:t>
            </w:r>
            <w:r w:rsidR="00494204">
              <w:rPr>
                <w:b/>
              </w:rPr>
              <w:t xml:space="preserve"> :</w:t>
            </w:r>
            <w:proofErr w:type="gramEnd"/>
          </w:p>
        </w:tc>
      </w:tr>
      <w:tr w:rsidR="00BB5CFC" w:rsidRPr="00FF3323" w14:paraId="0D308563" w14:textId="77777777" w:rsidTr="00D360B3">
        <w:trPr>
          <w:trHeight w:val="43"/>
        </w:trPr>
        <w:tc>
          <w:tcPr>
            <w:tcW w:w="10627" w:type="dxa"/>
          </w:tcPr>
          <w:sdt>
            <w:sdtPr>
              <w:id w:val="-1028563422"/>
              <w:placeholder>
                <w:docPart w:val="A11464FCD742447F99B082211D9FFF83"/>
              </w:placeholder>
              <w:showingPlcHdr/>
            </w:sdtPr>
            <w:sdtEndPr/>
            <w:sdtContent>
              <w:p w14:paraId="7389EC06" w14:textId="77777777" w:rsidR="00BB5CFC" w:rsidRPr="00541C3B" w:rsidRDefault="00BB5CFC" w:rsidP="00D360B3">
                <w:r>
                  <w:rPr>
                    <w:rStyle w:val="Textedelespacerserv"/>
                  </w:rPr>
                  <w:t>Haga clic o pulse aquí para introducir texto.</w:t>
                </w:r>
              </w:p>
            </w:sdtContent>
          </w:sdt>
        </w:tc>
      </w:tr>
    </w:tbl>
    <w:p w14:paraId="75925221" w14:textId="526B17E1" w:rsidR="00B97984" w:rsidRPr="00B97984" w:rsidRDefault="00B97984" w:rsidP="00B97984">
      <w:pPr>
        <w:pStyle w:val="Titre1"/>
        <w:rPr>
          <w:bCs/>
          <w:sz w:val="28"/>
        </w:rPr>
      </w:pPr>
      <w:r>
        <w:rPr>
          <w:sz w:val="28"/>
        </w:rPr>
        <w:t>8. FORMACIÓN</w:t>
      </w:r>
    </w:p>
    <w:p w14:paraId="0965B90C"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97984" w:rsidRPr="00FF3323" w14:paraId="4C5471EE" w14:textId="77777777" w:rsidTr="00D360B3">
        <w:trPr>
          <w:trHeight w:val="43"/>
        </w:trPr>
        <w:tc>
          <w:tcPr>
            <w:tcW w:w="10627" w:type="dxa"/>
          </w:tcPr>
          <w:p w14:paraId="1E78BAFB" w14:textId="07D64468" w:rsidR="00B97984" w:rsidRPr="00450498" w:rsidRDefault="00B97984" w:rsidP="00B97984">
            <w:pPr>
              <w:pStyle w:val="tiquettes"/>
              <w:rPr>
                <w:b/>
              </w:rPr>
            </w:pPr>
            <w:r>
              <w:rPr>
                <w:b/>
              </w:rPr>
              <w:t xml:space="preserve">¿Su institución imparte </w:t>
            </w:r>
            <w:r w:rsidR="00494204">
              <w:rPr>
                <w:b/>
              </w:rPr>
              <w:t>capacitación</w:t>
            </w:r>
            <w:r w:rsidR="00494204">
              <w:rPr>
                <w:b/>
              </w:rPr>
              <w:t xml:space="preserve"> </w:t>
            </w:r>
            <w:r>
              <w:rPr>
                <w:b/>
              </w:rPr>
              <w:t xml:space="preserve">sobre temas relacionados con la lucha contra el financiamiento del terrorismo, el cumplimiento de las sanciones y cualquier otra práctica ilícita (fraude, corrupción, malversación y extorsión)? </w:t>
            </w:r>
          </w:p>
          <w:sdt>
            <w:sdtPr>
              <w:id w:val="-841629544"/>
              <w:placeholder>
                <w:docPart w:val="99F8BC31C5EA4BAC92D9BC75416531E2"/>
              </w:placeholder>
            </w:sdtPr>
            <w:sdtEndPr/>
            <w:sdtContent>
              <w:p w14:paraId="18A9FCD0" w14:textId="77777777" w:rsidR="00B97984" w:rsidRPr="00450498" w:rsidRDefault="00B63B62" w:rsidP="00D360B3">
                <w:sdt>
                  <w:sdtPr>
                    <w:rPr>
                      <w:sz w:val="20"/>
                      <w:szCs w:val="20"/>
                    </w:rPr>
                    <w:id w:val="-196539274"/>
                    <w14:checkbox>
                      <w14:checked w14:val="0"/>
                      <w14:checkedState w14:val="00FE" w14:font="Wingdings"/>
                      <w14:uncheckedState w14:val="00A8" w14:font="Wingdings"/>
                    </w14:checkbox>
                  </w:sdtPr>
                  <w:sdtEndPr/>
                  <w:sdtContent>
                    <w:r w:rsidR="00B97984" w:rsidRPr="00450498">
                      <w:rPr>
                        <w:sz w:val="20"/>
                        <w:szCs w:val="20"/>
                      </w:rPr>
                      <w:sym w:font="Wingdings" w:char="F0A8"/>
                    </w:r>
                  </w:sdtContent>
                </w:sdt>
                <w:r w:rsidR="006503F5">
                  <w:rPr>
                    <w:sz w:val="20"/>
                  </w:rPr>
                  <w:t xml:space="preserve"> Sí</w:t>
                </w:r>
                <w:r w:rsidR="006503F5">
                  <w:rPr>
                    <w:sz w:val="20"/>
                  </w:rPr>
                  <w:tab/>
                </w:r>
                <w:sdt>
                  <w:sdtPr>
                    <w:rPr>
                      <w:sz w:val="20"/>
                      <w:szCs w:val="20"/>
                    </w:rPr>
                    <w:id w:val="1433316396"/>
                    <w14:checkbox>
                      <w14:checked w14:val="0"/>
                      <w14:checkedState w14:val="00FE" w14:font="Wingdings"/>
                      <w14:uncheckedState w14:val="00A8" w14:font="Wingdings"/>
                    </w14:checkbox>
                  </w:sdtPr>
                  <w:sdtEndPr/>
                  <w:sdtContent>
                    <w:r w:rsidR="00B97984" w:rsidRPr="00450498">
                      <w:rPr>
                        <w:sz w:val="20"/>
                        <w:szCs w:val="20"/>
                      </w:rPr>
                      <w:sym w:font="Wingdings" w:char="F0A8"/>
                    </w:r>
                  </w:sdtContent>
                </w:sdt>
                <w:r w:rsidR="006503F5">
                  <w:rPr>
                    <w:sz w:val="20"/>
                  </w:rPr>
                  <w:t xml:space="preserve"> No</w:t>
                </w:r>
              </w:p>
            </w:sdtContent>
          </w:sdt>
        </w:tc>
      </w:tr>
    </w:tbl>
    <w:p w14:paraId="5EA3A468"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104"/>
        <w:gridCol w:w="5536"/>
      </w:tblGrid>
      <w:tr w:rsidR="00B97984" w14:paraId="281DF574" w14:textId="77777777" w:rsidTr="00B62CE8">
        <w:trPr>
          <w:trHeight w:val="26"/>
        </w:trPr>
        <w:tc>
          <w:tcPr>
            <w:tcW w:w="10640" w:type="dxa"/>
            <w:gridSpan w:val="2"/>
          </w:tcPr>
          <w:p w14:paraId="46E707AB" w14:textId="77777777" w:rsidR="00B97984" w:rsidRDefault="00B63B62" w:rsidP="00D360B3">
            <w:pPr>
              <w:rPr>
                <w:sz w:val="20"/>
                <w:szCs w:val="20"/>
              </w:rPr>
            </w:pPr>
            <w:sdt>
              <w:sdtPr>
                <w:rPr>
                  <w:rFonts w:ascii="Calibri" w:hAnsi="Calibri"/>
                  <w:szCs w:val="20"/>
                </w:rPr>
                <w:alias w:val="AFD"/>
                <w:tag w:val="AFD"/>
                <w:id w:val="2100450808"/>
              </w:sdtPr>
              <w:sdtEndPr>
                <w:rPr>
                  <w:b/>
                </w:rPr>
              </w:sdtEndPr>
              <w:sdtContent>
                <w:sdt>
                  <w:sdtPr>
                    <w:rPr>
                      <w:rFonts w:ascii="Calibri" w:hAnsi="Calibri"/>
                      <w:sz w:val="20"/>
                      <w:szCs w:val="20"/>
                    </w:rPr>
                    <w:alias w:val="AFD"/>
                    <w:tag w:val="AFD"/>
                    <w:id w:val="-1484537416"/>
                  </w:sdtPr>
                  <w:sdtEndPr>
                    <w:rPr>
                      <w:b/>
                    </w:rPr>
                  </w:sdtEndPr>
                  <w:sdtContent>
                    <w:r w:rsidR="006503F5">
                      <w:rPr>
                        <w:rFonts w:ascii="Calibri" w:hAnsi="Calibri"/>
                        <w:sz w:val="20"/>
                      </w:rPr>
                      <w:t xml:space="preserve">Entre los temas anteriores, </w:t>
                    </w:r>
                    <w:r w:rsidR="006503F5">
                      <w:rPr>
                        <w:rFonts w:ascii="Calibri" w:hAnsi="Calibri"/>
                        <w:i/>
                        <w:sz w:val="20"/>
                      </w:rPr>
                      <w:t xml:space="preserve">por favor, especifique los temas tratados </w:t>
                    </w:r>
                  </w:sdtContent>
                </w:sdt>
              </w:sdtContent>
            </w:sdt>
          </w:p>
        </w:tc>
      </w:tr>
      <w:tr w:rsidR="00B97984" w14:paraId="06B0AA70" w14:textId="77777777" w:rsidTr="00B62CE8">
        <w:trPr>
          <w:trHeight w:val="26"/>
        </w:trPr>
        <w:tc>
          <w:tcPr>
            <w:tcW w:w="5104" w:type="dxa"/>
          </w:tcPr>
          <w:p w14:paraId="205E1DD0" w14:textId="77777777" w:rsidR="00B97984" w:rsidRPr="009033D4" w:rsidRDefault="00B97984" w:rsidP="00D360B3">
            <w:pPr>
              <w:pStyle w:val="tiquettes"/>
              <w:rPr>
                <w:rFonts w:ascii="Calibri" w:hAnsi="Calibri"/>
                <w:i/>
                <w:szCs w:val="20"/>
              </w:rPr>
            </w:pPr>
            <w:r>
              <w:rPr>
                <w:rFonts w:ascii="Calibri" w:hAnsi="Calibri"/>
                <w:i/>
              </w:rPr>
              <w:t>En caso afirmativo, ¿a qué público están dirigidas estas formaciones (responsables, público en general...) y con qué frecuencia se imparten?</w:t>
            </w:r>
          </w:p>
        </w:tc>
        <w:tc>
          <w:tcPr>
            <w:tcW w:w="5536" w:type="dxa"/>
            <w:shd w:val="clear" w:color="auto" w:fill="FFFFFF" w:themeFill="background1"/>
          </w:tcPr>
          <w:p w14:paraId="55AA70A7" w14:textId="77777777" w:rsidR="00B97984" w:rsidRDefault="00B63B62" w:rsidP="00D360B3">
            <w:pPr>
              <w:rPr>
                <w:sz w:val="20"/>
                <w:szCs w:val="20"/>
              </w:rPr>
            </w:pPr>
            <w:sdt>
              <w:sdtPr>
                <w:rPr>
                  <w:sz w:val="20"/>
                  <w:szCs w:val="20"/>
                </w:rPr>
                <w:alias w:val="AFD"/>
                <w:tag w:val="AFD"/>
                <w:id w:val="-1588522925"/>
              </w:sdtPr>
              <w:sdtEndPr>
                <w:rPr>
                  <w:b/>
                  <w:i/>
                </w:rPr>
              </w:sdtEndPr>
              <w:sdtContent>
                <w:r w:rsidR="006503F5">
                  <w:rPr>
                    <w:i/>
                    <w:sz w:val="20"/>
                  </w:rPr>
                  <w:t>Haga clic e introduzca el texto aquí</w:t>
                </w:r>
              </w:sdtContent>
            </w:sdt>
          </w:p>
        </w:tc>
      </w:tr>
      <w:tr w:rsidR="00B97984" w14:paraId="10D0044D" w14:textId="77777777" w:rsidTr="00B62CE8">
        <w:trPr>
          <w:trHeight w:val="26"/>
        </w:trPr>
        <w:tc>
          <w:tcPr>
            <w:tcW w:w="5104" w:type="dxa"/>
          </w:tcPr>
          <w:p w14:paraId="42873027" w14:textId="77777777" w:rsidR="00B97984" w:rsidRPr="00B97984" w:rsidRDefault="00B97984" w:rsidP="00D360B3">
            <w:pPr>
              <w:pStyle w:val="tiquettes"/>
              <w:rPr>
                <w:rFonts w:ascii="Calibri" w:hAnsi="Calibri"/>
                <w:i/>
                <w:szCs w:val="20"/>
              </w:rPr>
            </w:pPr>
          </w:p>
        </w:tc>
        <w:tc>
          <w:tcPr>
            <w:tcW w:w="5536" w:type="dxa"/>
            <w:shd w:val="clear" w:color="auto" w:fill="FFFFFF" w:themeFill="background1"/>
          </w:tcPr>
          <w:p w14:paraId="574F1B1D" w14:textId="77777777" w:rsidR="00B97984" w:rsidRPr="00B97984" w:rsidRDefault="00B97984" w:rsidP="00D360B3">
            <w:pPr>
              <w:rPr>
                <w:i/>
                <w:sz w:val="20"/>
                <w:szCs w:val="20"/>
              </w:rPr>
            </w:pPr>
          </w:p>
        </w:tc>
      </w:tr>
      <w:tr w:rsidR="00B97984" w14:paraId="484A70A5" w14:textId="77777777" w:rsidTr="00B62CE8">
        <w:trPr>
          <w:trHeight w:val="26"/>
        </w:trPr>
        <w:tc>
          <w:tcPr>
            <w:tcW w:w="5104" w:type="dxa"/>
          </w:tcPr>
          <w:p w14:paraId="1741AC82" w14:textId="77777777" w:rsidR="00B97984" w:rsidRPr="00B97984" w:rsidRDefault="00B97984" w:rsidP="00D360B3">
            <w:pPr>
              <w:pStyle w:val="tiquettes"/>
              <w:rPr>
                <w:rFonts w:ascii="Calibri" w:hAnsi="Calibri"/>
                <w:i/>
                <w:szCs w:val="20"/>
              </w:rPr>
            </w:pPr>
            <w:r>
              <w:rPr>
                <w:rFonts w:ascii="Calibri" w:hAnsi="Calibri"/>
                <w:i/>
              </w:rPr>
              <w:t>Si no es así, ¿tiene previsto impartir este tipo de formación y en qué plazo?</w:t>
            </w:r>
          </w:p>
        </w:tc>
        <w:tc>
          <w:tcPr>
            <w:tcW w:w="5536" w:type="dxa"/>
            <w:shd w:val="clear" w:color="auto" w:fill="FFFFFF" w:themeFill="background1"/>
          </w:tcPr>
          <w:p w14:paraId="4D83A2FC" w14:textId="77777777" w:rsidR="00B97984" w:rsidRDefault="006503F5" w:rsidP="00B97984">
            <w:pPr>
              <w:pStyle w:val="Multiplechoice4"/>
              <w:spacing w:before="0"/>
              <w:jc w:val="both"/>
              <w:rPr>
                <w:sz w:val="20"/>
                <w:szCs w:val="20"/>
              </w:rPr>
            </w:pPr>
            <w:r>
              <w:rPr>
                <w:sz w:val="20"/>
              </w:rPr>
              <w:t>Sí</w:t>
            </w:r>
            <w:r>
              <w:rPr>
                <w:sz w:val="20"/>
              </w:rPr>
              <w:tab/>
            </w:r>
            <w:sdt>
              <w:sdtPr>
                <w:rPr>
                  <w:sz w:val="20"/>
                  <w:szCs w:val="20"/>
                </w:rPr>
                <w:id w:val="-1709865419"/>
                <w14:checkbox>
                  <w14:checked w14:val="0"/>
                  <w14:checkedState w14:val="00FE" w14:font="Wingdings"/>
                  <w14:uncheckedState w14:val="00A8" w14:font="Wingdings"/>
                </w14:checkbox>
              </w:sdtPr>
              <w:sdtEndPr/>
              <w:sdtContent>
                <w:r w:rsidR="00B97984" w:rsidRPr="005D4B3E">
                  <w:rPr>
                    <w:sz w:val="20"/>
                    <w:szCs w:val="20"/>
                  </w:rPr>
                  <w:sym w:font="Wingdings" w:char="F0A8"/>
                </w:r>
              </w:sdtContent>
            </w:sdt>
            <w:r>
              <w:rPr>
                <w:sz w:val="20"/>
              </w:rPr>
              <w:t xml:space="preserve"> No</w:t>
            </w:r>
          </w:p>
          <w:p w14:paraId="4E107A62" w14:textId="77777777" w:rsidR="00B97984" w:rsidRPr="00B62CE8" w:rsidRDefault="00B97984" w:rsidP="00B97984">
            <w:pPr>
              <w:pStyle w:val="Multiplechoice4"/>
              <w:spacing w:before="0"/>
              <w:ind w:left="1571"/>
              <w:jc w:val="both"/>
              <w:rPr>
                <w:sz w:val="20"/>
                <w:szCs w:val="20"/>
                <w:lang w:val="es-ES"/>
              </w:rPr>
            </w:pPr>
          </w:p>
          <w:p w14:paraId="05C3EC3C" w14:textId="0DFD8885" w:rsidR="00B97984" w:rsidRPr="00B97984" w:rsidRDefault="00B63B62" w:rsidP="00B62CE8">
            <w:pPr>
              <w:pStyle w:val="Multiplechoice4"/>
              <w:spacing w:before="0"/>
              <w:rPr>
                <w:i/>
                <w:sz w:val="20"/>
                <w:szCs w:val="20"/>
              </w:rPr>
            </w:pPr>
            <w:sdt>
              <w:sdtPr>
                <w:rPr>
                  <w:rStyle w:val="Style1"/>
                  <w:sz w:val="20"/>
                  <w:szCs w:val="20"/>
                </w:rPr>
                <w:alias w:val="AFD"/>
                <w:tag w:val="AFD"/>
                <w:id w:val="-330915932"/>
              </w:sdtPr>
              <w:sdtEndPr>
                <w:rPr>
                  <w:rStyle w:val="Policepardfaut"/>
                  <w:rFonts w:asciiTheme="minorHAnsi" w:hAnsiTheme="minorHAnsi"/>
                  <w:b/>
                </w:rPr>
              </w:sdtEndPr>
              <w:sdtContent>
                <w:sdt>
                  <w:sdtPr>
                    <w:rPr>
                      <w:rFonts w:ascii="Calibri" w:hAnsi="Calibri"/>
                      <w:sz w:val="20"/>
                      <w:szCs w:val="20"/>
                    </w:rPr>
                    <w:alias w:val="AFD"/>
                    <w:tag w:val="AFD"/>
                    <w:id w:val="-1035960508"/>
                  </w:sdtPr>
                  <w:sdtEndPr>
                    <w:rPr>
                      <w:b/>
                      <w:i/>
                    </w:rPr>
                  </w:sdtEndPr>
                  <w:sdtContent>
                    <w:r w:rsidR="006503F5">
                      <w:rPr>
                        <w:rFonts w:ascii="Calibri" w:hAnsi="Calibri"/>
                        <w:i/>
                        <w:sz w:val="20"/>
                      </w:rPr>
                      <w:t>Haga clic e introduzca el texto aquí</w:t>
                    </w:r>
                  </w:sdtContent>
                </w:sdt>
              </w:sdtContent>
            </w:sdt>
            <w:r w:rsidR="006503F5">
              <w:rPr>
                <w:b/>
                <w:color w:val="000000" w:themeColor="text1"/>
                <w:sz w:val="20"/>
              </w:rPr>
              <w:tab/>
            </w:r>
          </w:p>
        </w:tc>
      </w:tr>
    </w:tbl>
    <w:p w14:paraId="6AD04248"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B97984" w14:paraId="521C273E" w14:textId="77777777" w:rsidTr="00D360B3">
        <w:trPr>
          <w:trHeight w:val="43"/>
        </w:trPr>
        <w:tc>
          <w:tcPr>
            <w:tcW w:w="10627" w:type="dxa"/>
            <w:gridSpan w:val="2"/>
          </w:tcPr>
          <w:p w14:paraId="528BA3EA" w14:textId="1F7A3D8F" w:rsidR="00B97984" w:rsidRDefault="00B63B62" w:rsidP="00B97984">
            <w:pPr>
              <w:pStyle w:val="tiquettes"/>
              <w:rPr>
                <w:sz w:val="20"/>
                <w:szCs w:val="20"/>
              </w:rPr>
            </w:pPr>
            <w:sdt>
              <w:sdtPr>
                <w:rPr>
                  <w:b/>
                </w:rPr>
                <w:alias w:val="AFD"/>
                <w:tag w:val="AFD"/>
                <w:id w:val="-1314243414"/>
              </w:sdtPr>
              <w:sdtEndPr/>
              <w:sdtContent>
                <w:sdt>
                  <w:sdtPr>
                    <w:rPr>
                      <w:b/>
                    </w:rPr>
                    <w:alias w:val="AFD"/>
                    <w:tag w:val="AFD"/>
                    <w:id w:val="-1795901349"/>
                  </w:sdtPr>
                  <w:sdtEndPr/>
                  <w:sdtContent>
                    <w:r w:rsidR="006503F5">
                      <w:rPr>
                        <w:b/>
                      </w:rPr>
                      <w:t xml:space="preserve">¿Su institución imparte </w:t>
                    </w:r>
                    <w:r w:rsidR="00494204">
                      <w:rPr>
                        <w:b/>
                      </w:rPr>
                      <w:t>capacitación</w:t>
                    </w:r>
                    <w:r w:rsidR="00494204">
                      <w:rPr>
                        <w:b/>
                      </w:rPr>
                      <w:t xml:space="preserve"> </w:t>
                    </w:r>
                    <w:r w:rsidR="006503F5">
                      <w:rPr>
                        <w:b/>
                      </w:rPr>
                      <w:t>relacionada con el Manual de Procedimientos, que abarca, en particular, aspectos de contabilidad, gestión de tesorería/presupuestos, compras...?</w:t>
                    </w:r>
                  </w:sdtContent>
                </w:sdt>
              </w:sdtContent>
            </w:sdt>
          </w:p>
        </w:tc>
      </w:tr>
      <w:tr w:rsidR="00B97984" w14:paraId="2BA5B18F" w14:textId="77777777" w:rsidTr="00D360B3">
        <w:trPr>
          <w:trHeight w:val="43"/>
        </w:trPr>
        <w:tc>
          <w:tcPr>
            <w:tcW w:w="5098" w:type="dxa"/>
          </w:tcPr>
          <w:p w14:paraId="1D1A4A32" w14:textId="77777777" w:rsidR="00B97984" w:rsidRPr="00B97984" w:rsidRDefault="00B97984" w:rsidP="00D360B3">
            <w:pPr>
              <w:pStyle w:val="tiquettes"/>
              <w:rPr>
                <w:rFonts w:ascii="Calibri" w:hAnsi="Calibri"/>
                <w:i/>
                <w:szCs w:val="20"/>
              </w:rPr>
            </w:pPr>
            <w:r>
              <w:rPr>
                <w:rFonts w:ascii="Calibri" w:hAnsi="Calibri"/>
                <w:i/>
              </w:rPr>
              <w:t>Si no es así, ¿tiene previsto impartir este tipo de formación y en qué plazo?</w:t>
            </w:r>
          </w:p>
        </w:tc>
        <w:tc>
          <w:tcPr>
            <w:tcW w:w="5529" w:type="dxa"/>
            <w:shd w:val="clear" w:color="auto" w:fill="FFFFFF" w:themeFill="background1"/>
          </w:tcPr>
          <w:p w14:paraId="149D1D62" w14:textId="77777777" w:rsidR="00B97984" w:rsidRDefault="006503F5" w:rsidP="00D360B3">
            <w:pPr>
              <w:pStyle w:val="Multiplechoice4"/>
              <w:spacing w:before="0"/>
              <w:jc w:val="both"/>
              <w:rPr>
                <w:sz w:val="20"/>
                <w:szCs w:val="20"/>
              </w:rPr>
            </w:pPr>
            <w:r>
              <w:rPr>
                <w:sz w:val="20"/>
              </w:rPr>
              <w:t>Sí</w:t>
            </w:r>
            <w:r>
              <w:rPr>
                <w:sz w:val="20"/>
              </w:rPr>
              <w:tab/>
            </w:r>
            <w:sdt>
              <w:sdtPr>
                <w:rPr>
                  <w:sz w:val="20"/>
                  <w:szCs w:val="20"/>
                </w:rPr>
                <w:id w:val="225807596"/>
                <w14:checkbox>
                  <w14:checked w14:val="0"/>
                  <w14:checkedState w14:val="00FE" w14:font="Wingdings"/>
                  <w14:uncheckedState w14:val="00A8" w14:font="Wingdings"/>
                </w14:checkbox>
              </w:sdtPr>
              <w:sdtEndPr/>
              <w:sdtContent>
                <w:r w:rsidR="00B97984" w:rsidRPr="005D4B3E">
                  <w:rPr>
                    <w:sz w:val="20"/>
                    <w:szCs w:val="20"/>
                  </w:rPr>
                  <w:sym w:font="Wingdings" w:char="F0A8"/>
                </w:r>
              </w:sdtContent>
            </w:sdt>
            <w:r>
              <w:rPr>
                <w:sz w:val="20"/>
              </w:rPr>
              <w:t xml:space="preserve"> No</w:t>
            </w:r>
          </w:p>
          <w:p w14:paraId="6A7CFB6F" w14:textId="77777777" w:rsidR="00B97984" w:rsidRPr="00B62CE8" w:rsidRDefault="00B97984" w:rsidP="00D360B3">
            <w:pPr>
              <w:pStyle w:val="Multiplechoice4"/>
              <w:spacing w:before="0"/>
              <w:ind w:left="1571"/>
              <w:jc w:val="both"/>
              <w:rPr>
                <w:sz w:val="20"/>
                <w:szCs w:val="20"/>
                <w:lang w:val="es-ES"/>
              </w:rPr>
            </w:pPr>
          </w:p>
          <w:p w14:paraId="0183782B" w14:textId="2B3191AC" w:rsidR="00B97984" w:rsidRPr="00450498" w:rsidRDefault="00B63B62" w:rsidP="00B62CE8">
            <w:pPr>
              <w:pStyle w:val="Multiplechoice4"/>
              <w:spacing w:before="0"/>
              <w:rPr>
                <w:i/>
                <w:sz w:val="20"/>
                <w:szCs w:val="20"/>
              </w:rPr>
            </w:pPr>
            <w:sdt>
              <w:sdtPr>
                <w:rPr>
                  <w:rStyle w:val="Style1"/>
                  <w:sz w:val="20"/>
                  <w:szCs w:val="20"/>
                </w:rPr>
                <w:alias w:val="AFD"/>
                <w:tag w:val="AFD"/>
                <w:id w:val="-1556460914"/>
              </w:sdtPr>
              <w:sdtEndPr>
                <w:rPr>
                  <w:rStyle w:val="Policepardfaut"/>
                  <w:rFonts w:asciiTheme="minorHAnsi" w:hAnsiTheme="minorHAnsi"/>
                  <w:b/>
                </w:rPr>
              </w:sdtEndPr>
              <w:sdtContent>
                <w:sdt>
                  <w:sdtPr>
                    <w:rPr>
                      <w:rFonts w:ascii="Calibri" w:hAnsi="Calibri"/>
                      <w:sz w:val="20"/>
                      <w:szCs w:val="20"/>
                    </w:rPr>
                    <w:alias w:val="AFD"/>
                    <w:tag w:val="AFD"/>
                    <w:id w:val="-1862968862"/>
                  </w:sdtPr>
                  <w:sdtEndPr>
                    <w:rPr>
                      <w:b/>
                      <w:i/>
                    </w:rPr>
                  </w:sdtEndPr>
                  <w:sdtContent>
                    <w:r w:rsidR="006503F5">
                      <w:rPr>
                        <w:rFonts w:ascii="Calibri" w:hAnsi="Calibri"/>
                        <w:i/>
                        <w:sz w:val="20"/>
                      </w:rPr>
                      <w:t>Haga clic e introduzca el texto aquí</w:t>
                    </w:r>
                  </w:sdtContent>
                </w:sdt>
              </w:sdtContent>
            </w:sdt>
            <w:r w:rsidR="006503F5">
              <w:rPr>
                <w:b/>
                <w:color w:val="000000" w:themeColor="text1"/>
                <w:sz w:val="20"/>
              </w:rPr>
              <w:tab/>
            </w:r>
          </w:p>
        </w:tc>
      </w:tr>
    </w:tbl>
    <w:p w14:paraId="096638B9" w14:textId="64C53758" w:rsidR="003D189C" w:rsidRPr="00EB66AD" w:rsidRDefault="003D189C" w:rsidP="003D189C">
      <w:pPr>
        <w:pStyle w:val="Titre"/>
        <w:ind w:left="720" w:firstLine="720"/>
        <w:rPr>
          <w:color w:val="FFFFFF" w:themeColor="background1"/>
          <w:sz w:val="40"/>
        </w:rPr>
      </w:pPr>
      <w:r>
        <w:rPr>
          <w:color w:val="FFFFFF" w:themeColor="background1"/>
          <w:sz w:val="36"/>
        </w:rPr>
        <w:t>Cuestionario de Conformidad:</w:t>
      </w:r>
      <w:r>
        <w:rPr>
          <w:color w:val="FFFFFF" w:themeColor="background1"/>
        </w:rPr>
        <w:t xml:space="preserve"> </w:t>
      </w:r>
    </w:p>
    <w:p w14:paraId="319ACAFA" w14:textId="640ED14A" w:rsidR="003D189C" w:rsidRPr="00EB66AD" w:rsidRDefault="003D189C" w:rsidP="003D189C">
      <w:pPr>
        <w:pStyle w:val="Titre"/>
        <w:ind w:left="1440"/>
        <w:rPr>
          <w:color w:val="FFFFFF" w:themeColor="background1"/>
          <w:sz w:val="40"/>
        </w:rPr>
      </w:pPr>
      <w:r>
        <w:rPr>
          <w:color w:val="FFFFFF" w:themeColor="background1"/>
          <w:sz w:val="36"/>
        </w:rPr>
        <w:t>Análisis del dispositivo de las contrapartes OSC/Fundaciones</w:t>
      </w:r>
    </w:p>
    <w:p w14:paraId="1A69B463" w14:textId="60530797" w:rsidR="003D189C" w:rsidRPr="00B62CE8" w:rsidRDefault="003D189C" w:rsidP="003D189C">
      <w:pPr>
        <w:pStyle w:val="Multiplechoice4"/>
        <w:jc w:val="center"/>
        <w:rPr>
          <w:rFonts w:asciiTheme="majorHAnsi" w:eastAsiaTheme="majorEastAsia" w:hAnsiTheme="majorHAnsi" w:cstheme="majorBidi"/>
          <w:b/>
          <w:color w:val="B3A539" w:themeColor="accent1" w:themeShade="7F"/>
          <w:szCs w:val="20"/>
          <w:lang w:val="es-ES"/>
        </w:rPr>
      </w:pPr>
    </w:p>
    <w:p w14:paraId="6439EC17" w14:textId="09CFCD11" w:rsidR="003D189C" w:rsidRDefault="009F42BF" w:rsidP="003D189C">
      <w:pPr>
        <w:pStyle w:val="Multiplechoice4"/>
        <w:jc w:val="center"/>
        <w:rPr>
          <w:rFonts w:asciiTheme="majorHAnsi" w:eastAsiaTheme="majorEastAsia" w:hAnsiTheme="majorHAnsi" w:cstheme="majorBidi"/>
          <w:b/>
          <w:color w:val="B3A539" w:themeColor="accent1" w:themeShade="7F"/>
          <w:szCs w:val="20"/>
        </w:rPr>
      </w:pPr>
      <w:r>
        <w:rPr>
          <w:rFonts w:ascii="Century Gothic" w:hAnsi="Century Gothic"/>
          <w:noProof/>
          <w:sz w:val="18"/>
        </w:rPr>
        <mc:AlternateContent>
          <mc:Choice Requires="wps">
            <w:drawing>
              <wp:anchor distT="0" distB="0" distL="114300" distR="114300" simplePos="0" relativeHeight="251683840" behindDoc="0" locked="0" layoutInCell="1" allowOverlap="1" wp14:anchorId="44B90922" wp14:editId="361D13E6">
                <wp:simplePos x="0" y="0"/>
                <wp:positionH relativeFrom="margin">
                  <wp:posOffset>1844040</wp:posOffset>
                </wp:positionH>
                <wp:positionV relativeFrom="paragraph">
                  <wp:posOffset>124460</wp:posOffset>
                </wp:positionV>
                <wp:extent cx="4672965" cy="2362200"/>
                <wp:effectExtent l="0" t="0" r="13335" b="1905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2965" cy="2362200"/>
                        </a:xfrm>
                        <a:prstGeom prst="rect">
                          <a:avLst/>
                        </a:prstGeom>
                        <a:solidFill>
                          <a:srgbClr val="FFFFFF"/>
                        </a:solidFill>
                        <a:ln w="9525">
                          <a:solidFill>
                            <a:schemeClr val="tx1"/>
                          </a:solidFill>
                          <a:miter lim="800000"/>
                          <a:headEnd/>
                          <a:tailEnd/>
                        </a:ln>
                      </wps:spPr>
                      <wps:txbx>
                        <w:txbxContent>
                          <w:p w14:paraId="37603D47" w14:textId="77777777" w:rsidR="00EB66AD" w:rsidRPr="001B693F" w:rsidRDefault="00EB66AD" w:rsidP="009F42BF">
                            <w:pPr>
                              <w:spacing w:after="0"/>
                              <w:jc w:val="center"/>
                              <w:rPr>
                                <w:rFonts w:ascii="Century Gothic" w:hAnsi="Century Gothic"/>
                                <w:b/>
                                <w:sz w:val="18"/>
                                <w:szCs w:val="18"/>
                              </w:rPr>
                            </w:pPr>
                            <w:r>
                              <w:rPr>
                                <w:rFonts w:ascii="Century Gothic" w:hAnsi="Century Gothic"/>
                                <w:b/>
                                <w:sz w:val="18"/>
                              </w:rPr>
                              <w:t>Nombre y firma del representante legal + fecha</w:t>
                            </w:r>
                          </w:p>
                          <w:p w14:paraId="021BAE81" w14:textId="77777777" w:rsidR="00EB66AD" w:rsidRDefault="00EB66AD" w:rsidP="009F42BF">
                            <w:pPr>
                              <w:spacing w:after="0"/>
                              <w:jc w:val="center"/>
                              <w:rPr>
                                <w:rFonts w:ascii="Century Gothic" w:hAnsi="Century Gothic"/>
                                <w:b/>
                                <w:i/>
                                <w:sz w:val="18"/>
                                <w:szCs w:val="18"/>
                              </w:rPr>
                            </w:pPr>
                          </w:p>
                          <w:p w14:paraId="49D1D72E" w14:textId="4AEA233A" w:rsidR="00EB66AD" w:rsidRDefault="00EB66AD" w:rsidP="009F42BF">
                            <w:pPr>
                              <w:spacing w:after="0"/>
                              <w:jc w:val="center"/>
                              <w:rPr>
                                <w:rFonts w:ascii="Century Gothic" w:hAnsi="Century Gothic"/>
                                <w:b/>
                                <w:i/>
                                <w:sz w:val="18"/>
                                <w:szCs w:val="18"/>
                              </w:rPr>
                            </w:pPr>
                          </w:p>
                          <w:p w14:paraId="13563CAB" w14:textId="04B762B5" w:rsidR="00EB66AD" w:rsidRDefault="00EB66AD" w:rsidP="009F42BF">
                            <w:pPr>
                              <w:spacing w:after="0"/>
                              <w:jc w:val="center"/>
                              <w:rPr>
                                <w:rFonts w:ascii="Century Gothic" w:hAnsi="Century Gothic"/>
                                <w:b/>
                                <w:i/>
                                <w:sz w:val="18"/>
                                <w:szCs w:val="18"/>
                              </w:rPr>
                            </w:pPr>
                          </w:p>
                          <w:p w14:paraId="0A527CF8" w14:textId="5427F0D2" w:rsidR="00EB66AD" w:rsidRDefault="00EB66AD" w:rsidP="009F42BF">
                            <w:pPr>
                              <w:spacing w:after="0"/>
                              <w:jc w:val="center"/>
                              <w:rPr>
                                <w:rFonts w:ascii="Century Gothic" w:hAnsi="Century Gothic"/>
                                <w:b/>
                                <w:i/>
                                <w:sz w:val="18"/>
                                <w:szCs w:val="18"/>
                              </w:rPr>
                            </w:pPr>
                          </w:p>
                          <w:p w14:paraId="1B4E9CCE" w14:textId="77777777" w:rsidR="00EB66AD" w:rsidRDefault="00EB66AD" w:rsidP="009F42BF">
                            <w:pPr>
                              <w:spacing w:after="0"/>
                              <w:jc w:val="center"/>
                              <w:rPr>
                                <w:rFonts w:ascii="Century Gothic" w:hAnsi="Century Gothic"/>
                                <w:b/>
                                <w:i/>
                                <w:sz w:val="18"/>
                                <w:szCs w:val="18"/>
                              </w:rPr>
                            </w:pPr>
                          </w:p>
                          <w:p w14:paraId="7B0238F1" w14:textId="7A166FF4" w:rsidR="00EB66AD" w:rsidRPr="001B693F" w:rsidRDefault="00EB66AD" w:rsidP="009F42BF">
                            <w:pPr>
                              <w:spacing w:after="0"/>
                              <w:jc w:val="center"/>
                              <w:rPr>
                                <w:rFonts w:ascii="Century Gothic" w:hAnsi="Century Gothic"/>
                                <w:b/>
                                <w:i/>
                                <w:sz w:val="18"/>
                                <w:szCs w:val="18"/>
                              </w:rPr>
                            </w:pPr>
                            <w:r>
                              <w:rPr>
                                <w:rFonts w:ascii="Century Gothic" w:hAnsi="Century Gothic"/>
                                <w:b/>
                                <w:i/>
                                <w:sz w:val="18"/>
                              </w:rPr>
                              <w:t>El representante legal de la asociación certifica por la presente haber tomado conocimiento de la política general del grupo AFD en materia de prevención y lucha contra las prácticas prohibidas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44B90922" id="_x0000_t202" coordsize="21600,21600" o:spt="202" path="m,l,21600r21600,l21600,xe">
                <v:stroke joinstyle="miter"/>
                <v:path gradientshapeok="t" o:connecttype="rect"/>
              </v:shapetype>
              <v:shape id="Zone de texte 1" o:spid="_x0000_s1026" type="#_x0000_t202" style="position:absolute;left:0;text-align:left;margin-left:145.2pt;margin-top:9.8pt;width:367.95pt;height:186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" strokecolor="black [3213]">
                <v:textbox>
                  <w:txbxContent>
                    <w:p w14:paraId="37603D47" w14:textId="77777777" w:rsidR="00EB66AD" w:rsidRPr="001B693F" w:rsidRDefault="00EB66AD" w:rsidP="009F42BF">
                      <w:pPr>
                        <w:spacing w:after="0"/>
                        <w:jc w:val="center"/>
                        <w:rPr>
                          <w:rFonts w:ascii="Century Gothic" w:hAnsi="Century Gothic"/>
                          <w:b/>
                          <w:sz w:val="18"/>
                          <w:szCs w:val="18"/>
                        </w:rPr>
                      </w:pPr>
                      <w:r>
                        <w:rPr>
                          <w:rFonts w:ascii="Century Gothic" w:hAnsi="Century Gothic"/>
                          <w:b/>
                          <w:sz w:val="18"/>
                        </w:rPr>
                        <w:t>Nombre y firma del representante legal + fecha</w:t>
                      </w:r>
                    </w:p>
                    <w:p w14:paraId="021BAE81" w14:textId="77777777" w:rsidR="00EB66AD" w:rsidRDefault="00EB66AD" w:rsidP="009F42BF">
                      <w:pPr>
                        <w:spacing w:after="0"/>
                        <w:jc w:val="center"/>
                        <w:rPr>
                          <w:rFonts w:ascii="Century Gothic" w:hAnsi="Century Gothic"/>
                          <w:b/>
                          <w:i/>
                          <w:sz w:val="18"/>
                          <w:szCs w:val="18"/>
                        </w:rPr>
                      </w:pPr>
                    </w:p>
                    <w:p w14:paraId="49D1D72E" w14:textId="4AEA233A" w:rsidR="00EB66AD" w:rsidRDefault="00EB66AD" w:rsidP="009F42BF">
                      <w:pPr>
                        <w:spacing w:after="0"/>
                        <w:jc w:val="center"/>
                        <w:rPr>
                          <w:rFonts w:ascii="Century Gothic" w:hAnsi="Century Gothic"/>
                          <w:b/>
                          <w:i/>
                          <w:sz w:val="18"/>
                          <w:szCs w:val="18"/>
                        </w:rPr>
                      </w:pPr>
                    </w:p>
                    <w:p w14:paraId="13563CAB" w14:textId="04B762B5" w:rsidR="00EB66AD" w:rsidRDefault="00EB66AD" w:rsidP="009F42BF">
                      <w:pPr>
                        <w:spacing w:after="0"/>
                        <w:jc w:val="center"/>
                        <w:rPr>
                          <w:rFonts w:ascii="Century Gothic" w:hAnsi="Century Gothic"/>
                          <w:b/>
                          <w:i/>
                          <w:sz w:val="18"/>
                          <w:szCs w:val="18"/>
                        </w:rPr>
                      </w:pPr>
                    </w:p>
                    <w:p w14:paraId="0A527CF8" w14:textId="5427F0D2" w:rsidR="00EB66AD" w:rsidRDefault="00EB66AD" w:rsidP="009F42BF">
                      <w:pPr>
                        <w:spacing w:after="0"/>
                        <w:jc w:val="center"/>
                        <w:rPr>
                          <w:rFonts w:ascii="Century Gothic" w:hAnsi="Century Gothic"/>
                          <w:b/>
                          <w:i/>
                          <w:sz w:val="18"/>
                          <w:szCs w:val="18"/>
                        </w:rPr>
                      </w:pPr>
                    </w:p>
                    <w:p w14:paraId="1B4E9CCE" w14:textId="77777777" w:rsidR="00EB66AD" w:rsidRDefault="00EB66AD" w:rsidP="009F42BF">
                      <w:pPr>
                        <w:spacing w:after="0"/>
                        <w:jc w:val="center"/>
                        <w:rPr>
                          <w:rFonts w:ascii="Century Gothic" w:hAnsi="Century Gothic"/>
                          <w:b/>
                          <w:i/>
                          <w:sz w:val="18"/>
                          <w:szCs w:val="18"/>
                        </w:rPr>
                      </w:pPr>
                    </w:p>
                    <w:p w14:paraId="7B0238F1" w14:textId="7A166FF4" w:rsidR="00EB66AD" w:rsidRPr="001B693F" w:rsidRDefault="00EB66AD" w:rsidP="009F42BF">
                      <w:pPr>
                        <w:spacing w:after="0"/>
                        <w:jc w:val="center"/>
                        <w:rPr>
                          <w:rFonts w:ascii="Century Gothic" w:hAnsi="Century Gothic"/>
                          <w:b/>
                          <w:i/>
                          <w:sz w:val="18"/>
                          <w:szCs w:val="18"/>
                        </w:rPr>
                      </w:pPr>
                      <w:r>
                        <w:rPr>
                          <w:rFonts w:ascii="Century Gothic" w:hAnsi="Century Gothic"/>
                          <w:b/>
                          <w:i/>
                          <w:sz w:val="18"/>
                        </w:rPr>
                        <w:t>El representante legal de la asociación certifica por la presente haber tomado conocimiento de la política general del grupo AFD en materia de prevención y lucha contra las prácticas prohibidas</w:t>
                      </w:r>
                    </w:p>
                  </w:txbxContent>
                </v:textbox>
                <w10:wrap anchorx="margin"/>
              </v:shape>
            </w:pict>
          </mc:Fallback>
        </mc:AlternateContent>
      </w:r>
    </w:p>
    <w:p w14:paraId="1D231C0E" w14:textId="38975F76" w:rsidR="003D189C" w:rsidRPr="00B62CE8" w:rsidRDefault="003D189C" w:rsidP="003D189C">
      <w:pPr>
        <w:pStyle w:val="Multiplechoice4"/>
        <w:jc w:val="center"/>
        <w:rPr>
          <w:rFonts w:asciiTheme="majorHAnsi" w:eastAsiaTheme="majorEastAsia" w:hAnsiTheme="majorHAnsi" w:cstheme="majorBidi"/>
          <w:b/>
          <w:color w:val="B3A539" w:themeColor="accent1" w:themeShade="7F"/>
          <w:szCs w:val="20"/>
          <w:lang w:val="es-ES"/>
        </w:rPr>
      </w:pPr>
    </w:p>
    <w:p w14:paraId="66F7F590" w14:textId="5C8C34BB" w:rsidR="003D189C" w:rsidRPr="00B62CE8" w:rsidRDefault="003D189C" w:rsidP="003D189C">
      <w:pPr>
        <w:pStyle w:val="Multiplechoice4"/>
        <w:jc w:val="center"/>
        <w:rPr>
          <w:rFonts w:asciiTheme="majorHAnsi" w:eastAsiaTheme="majorEastAsia" w:hAnsiTheme="majorHAnsi" w:cstheme="majorBidi"/>
          <w:b/>
          <w:color w:val="B3A539" w:themeColor="accent1" w:themeShade="7F"/>
          <w:szCs w:val="20"/>
          <w:lang w:val="es-ES"/>
        </w:rPr>
      </w:pPr>
    </w:p>
    <w:p w14:paraId="51948328" w14:textId="77777777" w:rsidR="003D189C" w:rsidRPr="00B62CE8" w:rsidRDefault="003D189C" w:rsidP="003D189C">
      <w:pPr>
        <w:pStyle w:val="Multiplechoice4"/>
        <w:jc w:val="center"/>
        <w:rPr>
          <w:rFonts w:asciiTheme="majorHAnsi" w:eastAsiaTheme="majorEastAsia" w:hAnsiTheme="majorHAnsi" w:cstheme="majorBidi"/>
          <w:b/>
          <w:color w:val="B3A539" w:themeColor="accent1" w:themeShade="7F"/>
          <w:szCs w:val="20"/>
          <w:lang w:val="es-ES"/>
        </w:rPr>
      </w:pPr>
    </w:p>
    <w:p w14:paraId="49787A4F" w14:textId="025DEC24" w:rsidR="003D189C" w:rsidRPr="00B62CE8" w:rsidRDefault="003D189C" w:rsidP="003D189C">
      <w:pPr>
        <w:pStyle w:val="Multiplechoice4"/>
        <w:jc w:val="center"/>
        <w:rPr>
          <w:rFonts w:asciiTheme="majorHAnsi" w:eastAsiaTheme="majorEastAsia" w:hAnsiTheme="majorHAnsi" w:cstheme="majorBidi"/>
          <w:b/>
          <w:color w:val="B3A539" w:themeColor="accent1" w:themeShade="7F"/>
          <w:szCs w:val="20"/>
          <w:lang w:val="es-ES"/>
        </w:rPr>
      </w:pPr>
    </w:p>
    <w:p w14:paraId="6838D30E" w14:textId="189F2EF4"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2DD8FEC3" w14:textId="6F15D44C"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337E66D7" w14:textId="54DFAFA8"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2462AF87" w14:textId="67FF90BE"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5260B7FE" w14:textId="67EBE58B"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5FD20060" w14:textId="2CDCC645"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2CAF1863" w14:textId="2D998DC1"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76DFF4FC" w14:textId="7B6ACF2D"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4B9AED34" w14:textId="1E83B693"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3DFFEEC2" w14:textId="2808EE90"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79B4CF78" w14:textId="77777777"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7DBA1C51" w14:textId="77777777" w:rsidR="009F42BF" w:rsidRPr="00B62CE8" w:rsidRDefault="009F42BF" w:rsidP="003D189C">
      <w:pPr>
        <w:pStyle w:val="Multiplechoice4"/>
        <w:jc w:val="center"/>
        <w:rPr>
          <w:rFonts w:asciiTheme="majorHAnsi" w:eastAsiaTheme="majorEastAsia" w:hAnsiTheme="majorHAnsi" w:cstheme="majorBidi"/>
          <w:b/>
          <w:color w:val="B3A539" w:themeColor="accent1" w:themeShade="7F"/>
          <w:szCs w:val="20"/>
          <w:lang w:val="es-ES"/>
        </w:rPr>
      </w:pPr>
    </w:p>
    <w:p w14:paraId="2DF90E4E" w14:textId="77777777" w:rsidR="003D189C" w:rsidRPr="003D189C" w:rsidRDefault="003D189C" w:rsidP="003D189C">
      <w:pPr>
        <w:pStyle w:val="Multiplechoice4"/>
        <w:jc w:val="center"/>
        <w:rPr>
          <w:rFonts w:asciiTheme="majorHAnsi" w:eastAsiaTheme="majorEastAsia" w:hAnsiTheme="majorHAnsi" w:cstheme="majorBidi"/>
          <w:b/>
          <w:szCs w:val="20"/>
        </w:rPr>
      </w:pPr>
      <w:r>
        <w:rPr>
          <w:rFonts w:asciiTheme="majorHAnsi" w:hAnsiTheme="majorHAnsi"/>
          <w:b/>
        </w:rPr>
        <w:t>Protección de datos personales</w:t>
      </w:r>
    </w:p>
    <w:p w14:paraId="46A68580" w14:textId="77777777" w:rsidR="003D189C" w:rsidRPr="003D189C" w:rsidRDefault="003D189C" w:rsidP="003D189C">
      <w:pPr>
        <w:shd w:val="clear" w:color="auto" w:fill="FFFFFF"/>
        <w:spacing w:after="0" w:line="240" w:lineRule="auto"/>
        <w:jc w:val="both"/>
        <w:rPr>
          <w:rFonts w:asciiTheme="majorHAnsi" w:eastAsiaTheme="majorEastAsia" w:hAnsiTheme="majorHAnsi" w:cstheme="majorBidi"/>
          <w:sz w:val="20"/>
          <w:szCs w:val="20"/>
        </w:rPr>
      </w:pPr>
      <w:r>
        <w:rPr>
          <w:rFonts w:asciiTheme="majorHAnsi" w:hAnsiTheme="majorHAnsi"/>
          <w:sz w:val="20"/>
        </w:rPr>
        <w:t xml:space="preserve">La </w:t>
      </w:r>
      <w:proofErr w:type="spellStart"/>
      <w:r>
        <w:rPr>
          <w:rFonts w:asciiTheme="majorHAnsi" w:hAnsiTheme="majorHAnsi"/>
          <w:sz w:val="20"/>
        </w:rPr>
        <w:t>Agence</w:t>
      </w:r>
      <w:proofErr w:type="spellEnd"/>
      <w:r>
        <w:rPr>
          <w:rFonts w:asciiTheme="majorHAnsi" w:hAnsiTheme="majorHAnsi"/>
          <w:sz w:val="20"/>
        </w:rPr>
        <w:t xml:space="preserve"> </w:t>
      </w:r>
      <w:proofErr w:type="spellStart"/>
      <w:r>
        <w:rPr>
          <w:rFonts w:asciiTheme="majorHAnsi" w:hAnsiTheme="majorHAnsi"/>
          <w:sz w:val="20"/>
        </w:rPr>
        <w:t>Française</w:t>
      </w:r>
      <w:proofErr w:type="spellEnd"/>
      <w:r>
        <w:rPr>
          <w:rFonts w:asciiTheme="majorHAnsi" w:hAnsiTheme="majorHAnsi"/>
          <w:sz w:val="20"/>
        </w:rPr>
        <w:t xml:space="preserve"> de </w:t>
      </w:r>
      <w:proofErr w:type="spellStart"/>
      <w:r>
        <w:rPr>
          <w:rFonts w:asciiTheme="majorHAnsi" w:hAnsiTheme="majorHAnsi"/>
          <w:sz w:val="20"/>
        </w:rPr>
        <w:t>Développement</w:t>
      </w:r>
      <w:proofErr w:type="spellEnd"/>
      <w:r>
        <w:rPr>
          <w:rFonts w:asciiTheme="majorHAnsi" w:hAnsiTheme="majorHAnsi"/>
          <w:sz w:val="20"/>
        </w:rPr>
        <w:t xml:space="preserve"> trata datos personales relativos a los representantes legales de las OSC y fundaciones en el marco de su dispositivo de vigilancia con fines de prevención y detección de operaciones de blanqueo de capitales, financiamiento del terrorismo y conductas prohibidas. La AFD también verifica las listas de sanciones francesas, europeas e internacionales. Esto da lugar al tratamiento de los datos personales de dichos representantes, cuya base jurídica es el cumplimiento de una obligación legal a la que está sujeta la AFD (artículos L 561-5 y siguientes del Código Monetario y Financiero), así como la ejecución de una misión de interés público encomendada a la AFD.</w:t>
      </w:r>
    </w:p>
    <w:p w14:paraId="7D5C5E0E"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5B914821"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rPr>
      </w:pPr>
      <w:r>
        <w:rPr>
          <w:rFonts w:asciiTheme="majorHAnsi" w:hAnsiTheme="majorHAnsi"/>
          <w:sz w:val="20"/>
        </w:rPr>
        <w:t>De conformidad con la ley francesa «Informática y Libertades» n.º 78-17, de 6 de enero de 1978, modificada, y con el Reglamento Europeo 2016/679, las personas afectadas pueden, en las condiciones definidas por la normativa aplicable, acceder a los datos que les conciernen o solicitar su eliminación. También tienen derecho a oponerse, rectificar y limitar el tratamiento de sus datos. Para ejercer estos derechos o para cualquier pregunta sobre el tratamiento de sus datos, póngase en contacto con el delegado de protección de datos del grupo AFD:</w:t>
      </w:r>
    </w:p>
    <w:p w14:paraId="6F88FC5E" w14:textId="77777777" w:rsidR="003D189C" w:rsidRPr="003D189C" w:rsidRDefault="003D189C" w:rsidP="003D189C">
      <w:pPr>
        <w:pStyle w:val="NormalWeb"/>
        <w:spacing w:before="0" w:beforeAutospacing="0" w:after="0" w:afterAutospacing="0"/>
        <w:jc w:val="both"/>
        <w:rPr>
          <w:rFonts w:asciiTheme="minorHAnsi" w:hAnsiTheme="minorHAnsi" w:cstheme="minorBidi"/>
          <w:sz w:val="20"/>
          <w:szCs w:val="20"/>
          <w:lang w:eastAsia="ja-JP"/>
        </w:rPr>
      </w:pPr>
    </w:p>
    <w:p w14:paraId="75468EF1" w14:textId="6FDA08B9" w:rsidR="003D189C" w:rsidRPr="00A333EE" w:rsidRDefault="003D189C" w:rsidP="003D189C">
      <w:pPr>
        <w:pStyle w:val="NormalWeb"/>
        <w:numPr>
          <w:ilvl w:val="0"/>
          <w:numId w:val="6"/>
        </w:numPr>
        <w:spacing w:before="0" w:beforeAutospacing="0" w:after="0" w:afterAutospacing="0"/>
        <w:jc w:val="both"/>
        <w:rPr>
          <w:rFonts w:asciiTheme="minorHAnsi" w:hAnsiTheme="minorHAnsi" w:cstheme="minorBidi"/>
          <w:sz w:val="20"/>
          <w:szCs w:val="20"/>
        </w:rPr>
      </w:pPr>
      <w:r>
        <w:rPr>
          <w:rFonts w:asciiTheme="majorHAnsi" w:hAnsiTheme="majorHAnsi"/>
          <w:sz w:val="20"/>
        </w:rPr>
        <w:t>A través del formulario de ejercicio de derechos:</w:t>
      </w:r>
      <w:r>
        <w:rPr>
          <w:rFonts w:asciiTheme="minorHAnsi" w:hAnsiTheme="minorHAnsi"/>
          <w:sz w:val="20"/>
        </w:rPr>
        <w:t xml:space="preserve"> </w:t>
      </w:r>
      <w:hyperlink r:id="rId12" w:history="1">
        <w:r>
          <w:rPr>
            <w:rStyle w:val="Lienhypertexte"/>
            <w:rFonts w:asciiTheme="minorHAnsi" w:hAnsiTheme="minorHAnsi"/>
            <w:sz w:val="20"/>
          </w:rPr>
          <w:t>enlace al formulario en línea</w:t>
        </w:r>
      </w:hyperlink>
    </w:p>
    <w:p w14:paraId="2EE6A9DD" w14:textId="77777777" w:rsidR="003D189C" w:rsidRPr="00B62CE8" w:rsidRDefault="003D189C" w:rsidP="003D189C">
      <w:pPr>
        <w:pStyle w:val="NormalWeb"/>
        <w:numPr>
          <w:ilvl w:val="0"/>
          <w:numId w:val="6"/>
        </w:numPr>
        <w:spacing w:before="0" w:beforeAutospacing="0" w:after="0" w:afterAutospacing="0"/>
        <w:jc w:val="both"/>
        <w:rPr>
          <w:rFonts w:asciiTheme="majorHAnsi" w:eastAsiaTheme="majorEastAsia" w:hAnsiTheme="majorHAnsi" w:cstheme="majorBidi"/>
          <w:sz w:val="20"/>
          <w:szCs w:val="20"/>
          <w:lang w:val="fr-FR"/>
        </w:rPr>
      </w:pPr>
      <w:proofErr w:type="spellStart"/>
      <w:r w:rsidRPr="00B62CE8">
        <w:rPr>
          <w:rFonts w:asciiTheme="majorHAnsi" w:hAnsiTheme="majorHAnsi"/>
          <w:sz w:val="20"/>
          <w:lang w:val="fr-FR"/>
        </w:rPr>
        <w:t>Por</w:t>
      </w:r>
      <w:proofErr w:type="spellEnd"/>
      <w:r w:rsidRPr="00B62CE8">
        <w:rPr>
          <w:rFonts w:asciiTheme="majorHAnsi" w:hAnsiTheme="majorHAnsi"/>
          <w:sz w:val="20"/>
          <w:lang w:val="fr-FR"/>
        </w:rPr>
        <w:t xml:space="preserve"> </w:t>
      </w:r>
      <w:proofErr w:type="spellStart"/>
      <w:r w:rsidRPr="00B62CE8">
        <w:rPr>
          <w:rFonts w:asciiTheme="majorHAnsi" w:hAnsiTheme="majorHAnsi"/>
          <w:sz w:val="20"/>
          <w:lang w:val="fr-FR"/>
        </w:rPr>
        <w:t>correo</w:t>
      </w:r>
      <w:proofErr w:type="spellEnd"/>
      <w:r w:rsidRPr="00B62CE8">
        <w:rPr>
          <w:rFonts w:asciiTheme="majorHAnsi" w:hAnsiTheme="majorHAnsi"/>
          <w:sz w:val="20"/>
          <w:lang w:val="fr-FR"/>
        </w:rPr>
        <w:t xml:space="preserve"> </w:t>
      </w:r>
      <w:proofErr w:type="gramStart"/>
      <w:r w:rsidRPr="00B62CE8">
        <w:rPr>
          <w:rFonts w:asciiTheme="majorHAnsi" w:hAnsiTheme="majorHAnsi"/>
          <w:sz w:val="20"/>
          <w:lang w:val="fr-FR"/>
        </w:rPr>
        <w:t>postal:</w:t>
      </w:r>
      <w:proofErr w:type="gramEnd"/>
      <w:r w:rsidRPr="00B62CE8">
        <w:rPr>
          <w:rFonts w:asciiTheme="majorHAnsi" w:hAnsiTheme="majorHAnsi"/>
          <w:sz w:val="20"/>
          <w:lang w:val="fr-FR"/>
        </w:rPr>
        <w:t xml:space="preserve"> Agence Française de Développement - Délégué à la protection des données, 5, rue Roland Barthes – 75598 París Cedex 12 | Francia.</w:t>
      </w:r>
    </w:p>
    <w:p w14:paraId="620F55EE" w14:textId="77777777" w:rsidR="003D189C" w:rsidRPr="00B62CE8"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fr-FR" w:eastAsia="ja-JP"/>
        </w:rPr>
      </w:pPr>
    </w:p>
    <w:p w14:paraId="016072B7" w14:textId="431D716E"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rPr>
      </w:pPr>
      <w:r>
        <w:rPr>
          <w:rFonts w:asciiTheme="majorHAnsi" w:hAnsiTheme="majorHAnsi"/>
          <w:sz w:val="20"/>
        </w:rPr>
        <w:t xml:space="preserve">Como excepción a lo anterior, el derecho de acceso a los datos tratados en el marco de la lucha contra el blanqueo de capitales y el financiamiento del terrorismo se ejerce ante la CNIL, en aplicación del artículo </w:t>
      </w:r>
      <w:hyperlink r:id="rId13" w:history="1">
        <w:r>
          <w:rPr>
            <w:rFonts w:asciiTheme="majorHAnsi" w:hAnsiTheme="majorHAnsi"/>
            <w:sz w:val="20"/>
          </w:rPr>
          <w:t>L561-45</w:t>
        </w:r>
      </w:hyperlink>
      <w:r>
        <w:rPr>
          <w:rFonts w:asciiTheme="majorHAnsi" w:hAnsiTheme="majorHAnsi"/>
          <w:sz w:val="20"/>
        </w:rPr>
        <w:t xml:space="preserve"> del Código Monetario y Financiero. </w:t>
      </w:r>
    </w:p>
    <w:p w14:paraId="6C1D957E"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45FCF9C3"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rPr>
      </w:pPr>
      <w:r>
        <w:rPr>
          <w:rFonts w:asciiTheme="majorHAnsi" w:hAnsiTheme="majorHAnsi"/>
          <w:sz w:val="20"/>
        </w:rPr>
        <w:t>Si, tras ponerse en contacto con el delegado de protección de datos y obtener su respuesta, considera que no se respetan sus derechos, puede presentar una queja ante la CNIL. Consulte el sitio web cnil.fr para obtener más información sobre sus derechos.</w:t>
      </w:r>
    </w:p>
    <w:p w14:paraId="15067DF1"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351A40B2" w14:textId="0E07781F" w:rsidR="003D189C" w:rsidRPr="00B122AD" w:rsidRDefault="003D189C" w:rsidP="003D189C">
      <w:pPr>
        <w:pStyle w:val="NormalWeb"/>
        <w:spacing w:before="0" w:beforeAutospacing="0" w:after="0" w:afterAutospacing="0"/>
        <w:jc w:val="both"/>
        <w:rPr>
          <w:rFonts w:asciiTheme="minorHAnsi" w:hAnsiTheme="minorHAnsi" w:cstheme="minorBidi"/>
          <w:sz w:val="20"/>
          <w:szCs w:val="20"/>
        </w:rPr>
      </w:pPr>
      <w:r>
        <w:rPr>
          <w:rFonts w:asciiTheme="majorHAnsi" w:hAnsiTheme="majorHAnsi"/>
          <w:sz w:val="20"/>
        </w:rPr>
        <w:t>Para obtener más información sobre las características de los tratamientos establecidos por la AFD en relación con los representantes legales de las OSC y las fundaciones, no dude en consultar la información disponible en nuestra web,</w:t>
      </w:r>
      <w:r>
        <w:rPr>
          <w:rFonts w:asciiTheme="majorHAnsi" w:hAnsiTheme="majorHAnsi"/>
          <w:color w:val="B3A539" w:themeColor="accent1" w:themeShade="7F"/>
          <w:sz w:val="20"/>
        </w:rPr>
        <w:t xml:space="preserve"> </w:t>
      </w:r>
      <w:hyperlink r:id="rId14" w:history="1">
        <w:r>
          <w:rPr>
            <w:rStyle w:val="Lienhypertexte"/>
            <w:rFonts w:asciiTheme="minorHAnsi" w:hAnsiTheme="minorHAnsi"/>
            <w:sz w:val="20"/>
          </w:rPr>
          <w:t>aquí.</w:t>
        </w:r>
      </w:hyperlink>
    </w:p>
    <w:p w14:paraId="4B30C4B4" w14:textId="77777777" w:rsidR="003D189C" w:rsidRDefault="003D189C"/>
    <w:p w14:paraId="28F717A4" w14:textId="1C5BFD14" w:rsidR="003D189C" w:rsidRDefault="003D189C"/>
    <w:sectPr w:rsidR="003D189C" w:rsidSect="008C5BB3">
      <w:headerReference w:type="even" r:id="rId15"/>
      <w:headerReference w:type="default" r:id="rId16"/>
      <w:footerReference w:type="even" r:id="rId17"/>
      <w:footerReference w:type="default" r:id="rId18"/>
      <w:headerReference w:type="first" r:id="rId19"/>
      <w:footerReference w:type="first" r:id="rId20"/>
      <w:pgSz w:w="11906" w:h="16838" w:code="9"/>
      <w:pgMar w:top="864" w:right="576" w:bottom="720" w:left="576" w:header="864" w:footer="3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353A2" w14:textId="77777777" w:rsidR="00AA0735" w:rsidRDefault="00AA0735" w:rsidP="001A0130">
      <w:pPr>
        <w:spacing w:after="0" w:line="240" w:lineRule="auto"/>
      </w:pPr>
      <w:r>
        <w:separator/>
      </w:r>
    </w:p>
  </w:endnote>
  <w:endnote w:type="continuationSeparator" w:id="0">
    <w:p w14:paraId="25E98EC7" w14:textId="77777777" w:rsidR="00AA0735" w:rsidRDefault="00AA0735" w:rsidP="001A0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24394" w14:textId="77777777" w:rsidR="009928F7" w:rsidRDefault="009928F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3B72E" w14:textId="77777777" w:rsidR="00EB66AD" w:rsidRDefault="00EB66AD">
    <w:pPr>
      <w:pStyle w:val="Pieddepage"/>
      <w:jc w:val="right"/>
    </w:pPr>
  </w:p>
  <w:p w14:paraId="66E72791" w14:textId="183560F2" w:rsidR="00EB66AD" w:rsidRPr="001B693F" w:rsidRDefault="00EB66AD" w:rsidP="001B693F">
    <w:pPr>
      <w:pStyle w:val="Pieddepage"/>
      <w:tabs>
        <w:tab w:val="clear" w:pos="9360"/>
        <w:tab w:val="right" w:pos="10206"/>
        <w:tab w:val="right" w:pos="10348"/>
      </w:tabs>
      <w:rPr>
        <w:sz w:val="20"/>
      </w:rPr>
    </w:pPr>
    <w:r>
      <w:rPr>
        <w:sz w:val="16"/>
      </w:rPr>
      <w:t>AFD U0101 Cuestionario de Conformidad: Análisis del dispositivo de las contrapartes OSC/Fundaciones v6 de 09/05/2025</w:t>
    </w:r>
    <w:r>
      <w:rPr>
        <w:sz w:val="18"/>
      </w:rPr>
      <w:tab/>
      <w:t xml:space="preserve">Página </w:t>
    </w:r>
    <w:r w:rsidRPr="001B693F">
      <w:rPr>
        <w:sz w:val="18"/>
      </w:rPr>
      <w:fldChar w:fldCharType="begin"/>
    </w:r>
    <w:r w:rsidRPr="001B693F">
      <w:rPr>
        <w:sz w:val="18"/>
      </w:rPr>
      <w:instrText xml:space="preserve"> PAGE  \* Arabic  \* MERGEFORMAT </w:instrText>
    </w:r>
    <w:r w:rsidRPr="001B693F">
      <w:rPr>
        <w:sz w:val="18"/>
      </w:rPr>
      <w:fldChar w:fldCharType="separate"/>
    </w:r>
    <w:r w:rsidR="00297A9F">
      <w:rPr>
        <w:sz w:val="18"/>
      </w:rPr>
      <w:t>1</w:t>
    </w:r>
    <w:r w:rsidRPr="001B693F">
      <w:rPr>
        <w:sz w:val="18"/>
      </w:rPr>
      <w:fldChar w:fldCharType="end"/>
    </w:r>
    <w:r>
      <w:rPr>
        <w:sz w:val="18"/>
      </w:rPr>
      <w:t xml:space="preserve"> de </w:t>
    </w:r>
    <w:r w:rsidRPr="001B693F">
      <w:rPr>
        <w:sz w:val="18"/>
      </w:rPr>
      <w:fldChar w:fldCharType="begin"/>
    </w:r>
    <w:r w:rsidRPr="001B693F">
      <w:rPr>
        <w:sz w:val="18"/>
      </w:rPr>
      <w:instrText xml:space="preserve"> NUMPAGES  \* Arabic  \* MERGEFORMAT </w:instrText>
    </w:r>
    <w:r w:rsidRPr="001B693F">
      <w:rPr>
        <w:sz w:val="18"/>
      </w:rPr>
      <w:fldChar w:fldCharType="separate"/>
    </w:r>
    <w:r w:rsidR="00297A9F">
      <w:rPr>
        <w:sz w:val="18"/>
      </w:rPr>
      <w:t>8</w:t>
    </w:r>
    <w:r w:rsidRPr="001B693F">
      <w:rPr>
        <w:sz w:val="18"/>
      </w:rPr>
      <w:fldChar w:fldCharType="end"/>
    </w:r>
  </w:p>
  <w:p w14:paraId="4CE5C6EF" w14:textId="77777777" w:rsidR="00EB66AD" w:rsidRDefault="00EB66AD" w:rsidP="006909DB">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20812" w14:textId="77777777" w:rsidR="009928F7" w:rsidRDefault="009928F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20015" w14:textId="77777777" w:rsidR="00AA0735" w:rsidRDefault="00AA0735" w:rsidP="001A0130">
      <w:pPr>
        <w:spacing w:after="0" w:line="240" w:lineRule="auto"/>
      </w:pPr>
      <w:r>
        <w:separator/>
      </w:r>
    </w:p>
  </w:footnote>
  <w:footnote w:type="continuationSeparator" w:id="0">
    <w:p w14:paraId="1C298810" w14:textId="77777777" w:rsidR="00AA0735" w:rsidRDefault="00AA0735" w:rsidP="001A0130">
      <w:pPr>
        <w:spacing w:after="0" w:line="240" w:lineRule="auto"/>
      </w:pPr>
      <w:r>
        <w:continuationSeparator/>
      </w:r>
    </w:p>
  </w:footnote>
  <w:footnote w:id="1">
    <w:p w14:paraId="0E323E11" w14:textId="48EFFD32" w:rsidR="00EB66AD" w:rsidRDefault="00EB66AD">
      <w:pPr>
        <w:pStyle w:val="Notedebasdepage"/>
      </w:pPr>
      <w:r>
        <w:rPr>
          <w:rStyle w:val="Appelnotedebasdep"/>
        </w:rPr>
        <w:footnoteRef/>
      </w:r>
      <w:r>
        <w:t xml:space="preserve"> </w:t>
      </w:r>
      <w:r>
        <w:rPr>
          <w:i/>
          <w:sz w:val="16"/>
        </w:rPr>
        <w:t>Se incluyen los socios de ejecución, los contratistas/proveedores y los beneficiarios de retrocesiones</w:t>
      </w:r>
    </w:p>
  </w:footnote>
  <w:footnote w:id="2">
    <w:p w14:paraId="3E534AD6" w14:textId="3A10B909" w:rsidR="00EB66AD" w:rsidRPr="00AE1EB5" w:rsidRDefault="00EB66AD" w:rsidP="00AE1EB5">
      <w:pPr>
        <w:pStyle w:val="Notedebasdepage"/>
      </w:pPr>
      <w:r>
        <w:rPr>
          <w:rStyle w:val="Appelnotedebasdep"/>
        </w:rPr>
        <w:footnoteRef/>
      </w:r>
      <w:r>
        <w:t xml:space="preserve"> </w:t>
      </w:r>
      <w:r>
        <w:rPr>
          <w:i/>
          <w:sz w:val="16"/>
        </w:rPr>
        <w:t>Se refiere a la persona jurídica encargada de ejecutar el Proyecto por cuenta propia y propietaria y promotora de las inversiones financiadas con los fondos de la Subvención que le son transferidos por el Beneficiario.</w:t>
      </w:r>
      <w:r>
        <w:t xml:space="preserve"> </w:t>
      </w:r>
    </w:p>
    <w:p w14:paraId="1CB7BEEC" w14:textId="12D20D58" w:rsidR="00EB66AD" w:rsidRDefault="00EB66AD">
      <w:pPr>
        <w:pStyle w:val="Notedebasdepage"/>
      </w:pPr>
    </w:p>
  </w:footnote>
  <w:footnote w:id="3">
    <w:p w14:paraId="00F4988D" w14:textId="77777777" w:rsidR="00EB66AD" w:rsidRPr="00A427D0" w:rsidRDefault="00EB66AD" w:rsidP="000B46A8">
      <w:pPr>
        <w:autoSpaceDE w:val="0"/>
        <w:autoSpaceDN w:val="0"/>
        <w:spacing w:after="0" w:line="240" w:lineRule="auto"/>
        <w:jc w:val="both"/>
        <w:rPr>
          <w:i/>
          <w:sz w:val="16"/>
          <w:szCs w:val="20"/>
        </w:rPr>
      </w:pPr>
      <w:r>
        <w:rPr>
          <w:rStyle w:val="Appelnotedebasdep"/>
          <w:i/>
        </w:rPr>
        <w:footnoteRef/>
      </w:r>
      <w:r>
        <w:rPr>
          <w:i/>
          <w:sz w:val="16"/>
        </w:rPr>
        <w:t>Acto de terrorismo significa:</w:t>
      </w:r>
    </w:p>
    <w:p w14:paraId="428D0E6C" w14:textId="12F87477" w:rsidR="00EB66AD" w:rsidRPr="00A427D0" w:rsidRDefault="00EB66AD" w:rsidP="000B46A8">
      <w:pPr>
        <w:pStyle w:val="Paragraphedeliste"/>
        <w:numPr>
          <w:ilvl w:val="0"/>
          <w:numId w:val="5"/>
        </w:numPr>
        <w:autoSpaceDE w:val="0"/>
        <w:autoSpaceDN w:val="0"/>
        <w:adjustRightInd w:val="0"/>
        <w:jc w:val="both"/>
        <w:rPr>
          <w:i/>
          <w:sz w:val="16"/>
          <w:szCs w:val="20"/>
        </w:rPr>
      </w:pPr>
      <w:r>
        <w:rPr>
          <w:i/>
          <w:sz w:val="16"/>
        </w:rPr>
        <w:t xml:space="preserve">cualquier acto prohibido por las convenciones y protocolos de las Naciones Unidas relativos a la lucha contra el terrorismo (que pueden consultarse en la web: </w:t>
      </w:r>
      <w:hyperlink r:id="rId1" w:history="1">
        <w:r>
          <w:rPr>
            <w:i/>
            <w:sz w:val="16"/>
          </w:rPr>
          <w:t>https://legal.un.org/ola/FR/Default.aspx</w:t>
        </w:r>
      </w:hyperlink>
      <w:r>
        <w:rPr>
          <w:i/>
          <w:sz w:val="16"/>
        </w:rPr>
        <w:t>);</w:t>
      </w:r>
    </w:p>
    <w:p w14:paraId="386F1DBA" w14:textId="77777777" w:rsidR="00EB66AD" w:rsidRPr="00A427D0" w:rsidRDefault="00EB66AD" w:rsidP="000B46A8">
      <w:pPr>
        <w:pStyle w:val="Paragraphedeliste"/>
        <w:numPr>
          <w:ilvl w:val="0"/>
          <w:numId w:val="5"/>
        </w:numPr>
        <w:autoSpaceDE w:val="0"/>
        <w:autoSpaceDN w:val="0"/>
        <w:adjustRightInd w:val="0"/>
        <w:jc w:val="both"/>
        <w:rPr>
          <w:i/>
          <w:sz w:val="16"/>
          <w:szCs w:val="20"/>
        </w:rPr>
      </w:pPr>
      <w:r>
        <w:rPr>
          <w:i/>
          <w:sz w:val="16"/>
        </w:rPr>
        <w:t>cualquier infracción contemplada en los artículos 3 a 10 de la Directiva (UE) 2017/541 del Parlamento Europeo y del Consejo, de 15 de marzo de 2017, relativa a la lucha contra el terrorismo; o</w:t>
      </w:r>
    </w:p>
    <w:p w14:paraId="19D43B5E" w14:textId="77777777" w:rsidR="00EB66AD" w:rsidRPr="00A427D0" w:rsidRDefault="00EB66AD" w:rsidP="000B46A8">
      <w:pPr>
        <w:pStyle w:val="Paragraphedeliste"/>
        <w:numPr>
          <w:ilvl w:val="0"/>
          <w:numId w:val="5"/>
        </w:numPr>
        <w:autoSpaceDE w:val="0"/>
        <w:autoSpaceDN w:val="0"/>
        <w:adjustRightInd w:val="0"/>
        <w:jc w:val="both"/>
        <w:rPr>
          <w:i/>
          <w:sz w:val="16"/>
          <w:szCs w:val="20"/>
        </w:rPr>
      </w:pPr>
      <w:r>
        <w:rPr>
          <w:i/>
          <w:sz w:val="16"/>
        </w:rPr>
        <w:t>cualquier otro acto destinado a matar o herir gravemente a un civil o a cualquier otra persona que no participe directamente en las hostilidades en una situación de conflicto armado, cuando, por su naturaleza o contexto, dicho acto tenga por objeto intimidar a la población o presionar indebidamente a un gobierno o a una organización internacional para que lleve a cabo o se abstenga de llevar a cabo cualquier acto.</w:t>
      </w:r>
    </w:p>
  </w:footnote>
  <w:footnote w:id="4">
    <w:p w14:paraId="7DF653F8" w14:textId="77777777" w:rsidR="00EB66AD" w:rsidRPr="005F62C9" w:rsidRDefault="00EB66AD" w:rsidP="005261F0">
      <w:pPr>
        <w:pStyle w:val="Notedebasdepage"/>
        <w:jc w:val="both"/>
        <w:rPr>
          <w:i/>
          <w:sz w:val="18"/>
        </w:rPr>
      </w:pPr>
      <w:r>
        <w:rPr>
          <w:rStyle w:val="Appelnotedebasdep"/>
          <w:i/>
        </w:rPr>
        <w:footnoteRef/>
      </w:r>
      <w:r>
        <w:rPr>
          <w:i/>
        </w:rPr>
        <w:t xml:space="preserve"> </w:t>
      </w:r>
      <w:r>
        <w:rPr>
          <w:i/>
          <w:sz w:val="18"/>
        </w:rPr>
        <w:t>Las listas de sanciones son instrumentos de política exterior relacionados con un país o un tema concreto que prohíben la puesta a disposición directa o indirecta de fondos o recursos económicos en beneficio de las personas incluidas en la lista. Estas listas pueden ser publicadas por una organización internacional de carácter multilateral o regional, o por un país. Cabe recordar que, en Francia, el artículo L.562-4 del Código Monetario y Financiero exige a toda persona física o jurídica francesa que respete las listas de sanciones adoptadas por las Naciones Unidas, la UE y Francia.</w:t>
      </w:r>
    </w:p>
  </w:footnote>
  <w:footnote w:id="5">
    <w:p w14:paraId="6E005497" w14:textId="77777777" w:rsidR="00EB66AD" w:rsidRPr="00EB79CF" w:rsidRDefault="00EB66AD" w:rsidP="005261F0">
      <w:pPr>
        <w:pStyle w:val="Notedebasdepage"/>
        <w:jc w:val="both"/>
      </w:pPr>
      <w:r>
        <w:rPr>
          <w:rStyle w:val="Appelnotedebasdep"/>
          <w:i/>
          <w:sz w:val="18"/>
        </w:rPr>
        <w:footnoteRef/>
      </w:r>
      <w:r>
        <w:rPr>
          <w:i/>
          <w:sz w:val="18"/>
        </w:rPr>
        <w:t xml:space="preserve"> Estas listas pueden ser publicadas por la ONU, la Unión Europea (UE), el gobierno francés, el gobierno estadounidense (los Estados Unidos de América, incluyendo la Oficina de Control de Activos Extranjeros del Departamento del Tesoro de los Estados Unidos, el Departamento de Comercio de los Estados Unidos, el Departamento de Estado de los Estados Unidos o cualquier otra agencia del gobierno de los Estados Unidos).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D644F" w14:textId="77777777" w:rsidR="009928F7" w:rsidRDefault="009928F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EF115" w14:textId="77777777" w:rsidR="00EB66AD" w:rsidRDefault="00EB66AD">
    <w:pPr>
      <w:pStyle w:val="En-tte"/>
    </w:pPr>
    <w:r>
      <w:rPr>
        <w:noProof/>
      </w:rPr>
      <mc:AlternateContent>
        <mc:Choice Requires="wpg">
          <w:drawing>
            <wp:anchor distT="0" distB="0" distL="114300" distR="114300" simplePos="0" relativeHeight="251664384" behindDoc="0" locked="0" layoutInCell="1" allowOverlap="1" wp14:anchorId="7F448EA3" wp14:editId="0420FF73">
              <wp:simplePos x="0" y="0"/>
              <wp:positionH relativeFrom="margin">
                <wp:posOffset>-232410</wp:posOffset>
              </wp:positionH>
              <wp:positionV relativeFrom="margin">
                <wp:posOffset>-139074</wp:posOffset>
              </wp:positionV>
              <wp:extent cx="7287768" cy="9306686"/>
              <wp:effectExtent l="0" t="0" r="8890" b="8890"/>
              <wp:wrapNone/>
              <wp:docPr id="26" name="Groupe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287768" cy="9306686"/>
                        <a:chOff x="-2032" y="276182"/>
                        <a:chExt cx="7289800" cy="9305233"/>
                      </a:xfrm>
                    </wpg:grpSpPr>
                    <wps:wsp>
                      <wps:cNvPr id="3" name="Rectangle 3">
                        <a:extLst>
                          <a:ext uri="{FF2B5EF4-FFF2-40B4-BE49-F238E27FC236}">
                            <a16:creationId xmlns:a16="http://schemas.microsoft.com/office/drawing/2014/main" id="{4FB03EB0-31AC-464A-A4CF-52AA945A224D}"/>
                          </a:ext>
                          <a:ext uri="{C183D7F6-B498-43B3-948B-1728B52AA6E4}">
                            <adec:decorative xmlns:adec="http://schemas.microsoft.com/office/drawing/2017/decorative" val="1"/>
                          </a:ext>
                        </a:extLst>
                      </wps:cNvPr>
                      <wps:cNvSpPr/>
                      <wps:spPr>
                        <a:xfrm>
                          <a:off x="0" y="1264920"/>
                          <a:ext cx="7287768" cy="8316495"/>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4" name="Image 2">
                          <a:extLst>
                            <a:ext uri="{FF2B5EF4-FFF2-40B4-BE49-F238E27FC236}">
                              <a16:creationId xmlns:a16="http://schemas.microsoft.com/office/drawing/2014/main" id="{8DB9600B-F413-4EE7-81CF-84636C2F9AAE}"/>
                            </a:ex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2032" y="276182"/>
                          <a:ext cx="7289800" cy="1258570"/>
                        </a:xfrm>
                        <a:prstGeom prst="snip1Rect">
                          <a:avLst>
                            <a:gd name="adj" fmla="val 31795"/>
                          </a:avLst>
                        </a:prstGeom>
                        <a:solidFill>
                          <a:schemeClr val="tx2">
                            <a:lumMod val="60000"/>
                            <a:lumOff val="40000"/>
                          </a:schemeClr>
                        </a:solidFill>
                      </pic:spPr>
                    </pic:pic>
                    <wpg:grpSp>
                      <wpg:cNvPr id="21" name="Groupe 21"/>
                      <wpg:cNvGrpSpPr/>
                      <wpg:grpSpPr>
                        <a:xfrm>
                          <a:off x="205740" y="312420"/>
                          <a:ext cx="644436" cy="644436"/>
                          <a:chOff x="0" y="0"/>
                          <a:chExt cx="644436" cy="644436"/>
                        </a:xfrm>
                      </wpg:grpSpPr>
                      <wps:wsp>
                        <wps:cNvPr id="22" name="Ovale 22">
                          <a:extLst>
                            <a:ext uri="{C183D7F6-B498-43B3-948B-1728B52AA6E4}">
                              <adec:decorative xmlns:adec="http://schemas.microsoft.com/office/drawing/2017/decorative" val="1"/>
                            </a:ext>
                          </a:extLst>
                        </wps:cNvPr>
                        <wps:cNvSpPr/>
                        <wps:spPr>
                          <a:xfrm>
                            <a:off x="0" y="0"/>
                            <a:ext cx="644436" cy="644436"/>
                          </a:xfrm>
                          <a:prstGeom prst="ellipse">
                            <a:avLst/>
                          </a:prstGeom>
                          <a:solidFill>
                            <a:schemeClr val="bg1">
                              <a:alpha val="24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3" name="Groupe 22" descr="Icône de mise à jour d’informations"/>
                        <wpg:cNvGrpSpPr/>
                        <wpg:grpSpPr>
                          <a:xfrm>
                            <a:off x="144780" y="144780"/>
                            <a:ext cx="356028" cy="360000"/>
                            <a:chOff x="0" y="0"/>
                            <a:chExt cx="4138163" cy="4184332"/>
                          </a:xfrm>
                          <a:solidFill>
                            <a:schemeClr val="bg1"/>
                          </a:solidFill>
                        </wpg:grpSpPr>
                        <wps:wsp>
                          <wps:cNvPr id="24" name="Forme libre : Forme 24"/>
                          <wps:cNvSpPr/>
                          <wps:spPr>
                            <a:xfrm>
                              <a:off x="0" y="202882"/>
                              <a:ext cx="3914775" cy="3981450"/>
                            </a:xfrm>
                            <a:custGeom>
                              <a:avLst/>
                              <a:gdLst>
                                <a:gd name="connsiteX0" fmla="*/ 3750469 w 3914775"/>
                                <a:gd name="connsiteY0" fmla="*/ 1936909 h 3981450"/>
                                <a:gd name="connsiteX1" fmla="*/ 3588544 w 3914775"/>
                                <a:gd name="connsiteY1" fmla="*/ 2098834 h 3981450"/>
                                <a:gd name="connsiteX2" fmla="*/ 3588544 w 3914775"/>
                                <a:gd name="connsiteY2" fmla="*/ 3438049 h 3981450"/>
                                <a:gd name="connsiteX3" fmla="*/ 3368516 w 3914775"/>
                                <a:gd name="connsiteY3" fmla="*/ 3655219 h 3981450"/>
                                <a:gd name="connsiteX4" fmla="*/ 552926 w 3914775"/>
                                <a:gd name="connsiteY4" fmla="*/ 3655219 h 3981450"/>
                                <a:gd name="connsiteX5" fmla="*/ 330994 w 3914775"/>
                                <a:gd name="connsiteY5" fmla="*/ 3438049 h 3981450"/>
                                <a:gd name="connsiteX6" fmla="*/ 330994 w 3914775"/>
                                <a:gd name="connsiteY6" fmla="*/ 545306 h 3981450"/>
                                <a:gd name="connsiteX7" fmla="*/ 552926 w 3914775"/>
                                <a:gd name="connsiteY7" fmla="*/ 330994 h 3981450"/>
                                <a:gd name="connsiteX8" fmla="*/ 1644491 w 3914775"/>
                                <a:gd name="connsiteY8" fmla="*/ 330994 h 3981450"/>
                                <a:gd name="connsiteX9" fmla="*/ 1806416 w 3914775"/>
                                <a:gd name="connsiteY9" fmla="*/ 169069 h 3981450"/>
                                <a:gd name="connsiteX10" fmla="*/ 1644491 w 3914775"/>
                                <a:gd name="connsiteY10" fmla="*/ 7144 h 3981450"/>
                                <a:gd name="connsiteX11" fmla="*/ 552926 w 3914775"/>
                                <a:gd name="connsiteY11" fmla="*/ 7144 h 3981450"/>
                                <a:gd name="connsiteX12" fmla="*/ 7144 w 3914775"/>
                                <a:gd name="connsiteY12" fmla="*/ 545306 h 3981450"/>
                                <a:gd name="connsiteX13" fmla="*/ 7144 w 3914775"/>
                                <a:gd name="connsiteY13" fmla="*/ 3438049 h 3981450"/>
                                <a:gd name="connsiteX14" fmla="*/ 552926 w 3914775"/>
                                <a:gd name="connsiteY14" fmla="*/ 3979069 h 3981450"/>
                                <a:gd name="connsiteX15" fmla="*/ 3368516 w 3914775"/>
                                <a:gd name="connsiteY15" fmla="*/ 3979069 h 3981450"/>
                                <a:gd name="connsiteX16" fmla="*/ 3912394 w 3914775"/>
                                <a:gd name="connsiteY16" fmla="*/ 3438049 h 3981450"/>
                                <a:gd name="connsiteX17" fmla="*/ 3912394 w 3914775"/>
                                <a:gd name="connsiteY17" fmla="*/ 2098834 h 3981450"/>
                                <a:gd name="connsiteX18" fmla="*/ 3750469 w 3914775"/>
                                <a:gd name="connsiteY18" fmla="*/ 1936909 h 39814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914775" h="3981450">
                                  <a:moveTo>
                                    <a:pt x="3750469" y="1936909"/>
                                  </a:moveTo>
                                  <a:cubicBezTo>
                                    <a:pt x="3660934" y="1936909"/>
                                    <a:pt x="3588544" y="2009299"/>
                                    <a:pt x="3588544" y="2098834"/>
                                  </a:cubicBezTo>
                                  <a:lnTo>
                                    <a:pt x="3588544" y="3438049"/>
                                  </a:lnTo>
                                  <a:cubicBezTo>
                                    <a:pt x="3588544" y="3559016"/>
                                    <a:pt x="3488531" y="3655219"/>
                                    <a:pt x="3368516" y="3655219"/>
                                  </a:cubicBezTo>
                                  <a:lnTo>
                                    <a:pt x="552926" y="3655219"/>
                                  </a:lnTo>
                                  <a:cubicBezTo>
                                    <a:pt x="431959" y="3655219"/>
                                    <a:pt x="330994" y="3559016"/>
                                    <a:pt x="330994" y="3438049"/>
                                  </a:cubicBezTo>
                                  <a:lnTo>
                                    <a:pt x="330994" y="545306"/>
                                  </a:lnTo>
                                  <a:cubicBezTo>
                                    <a:pt x="330994" y="424339"/>
                                    <a:pt x="431959" y="330994"/>
                                    <a:pt x="552926" y="330994"/>
                                  </a:cubicBezTo>
                                  <a:lnTo>
                                    <a:pt x="1644491" y="330994"/>
                                  </a:lnTo>
                                  <a:cubicBezTo>
                                    <a:pt x="1734026" y="330994"/>
                                    <a:pt x="1806416" y="258604"/>
                                    <a:pt x="1806416" y="169069"/>
                                  </a:cubicBezTo>
                                  <a:cubicBezTo>
                                    <a:pt x="1806416" y="79534"/>
                                    <a:pt x="1734026" y="7144"/>
                                    <a:pt x="1644491" y="7144"/>
                                  </a:cubicBezTo>
                                  <a:lnTo>
                                    <a:pt x="552926" y="7144"/>
                                  </a:lnTo>
                                  <a:cubicBezTo>
                                    <a:pt x="253841" y="7144"/>
                                    <a:pt x="7144" y="246221"/>
                                    <a:pt x="7144" y="545306"/>
                                  </a:cubicBezTo>
                                  <a:lnTo>
                                    <a:pt x="7144" y="3438049"/>
                                  </a:lnTo>
                                  <a:cubicBezTo>
                                    <a:pt x="7144" y="3737134"/>
                                    <a:pt x="253841" y="3979069"/>
                                    <a:pt x="552926" y="3979069"/>
                                  </a:cubicBezTo>
                                  <a:lnTo>
                                    <a:pt x="3368516" y="3979069"/>
                                  </a:lnTo>
                                  <a:cubicBezTo>
                                    <a:pt x="3667601" y="3979069"/>
                                    <a:pt x="3912394" y="3738086"/>
                                    <a:pt x="3912394" y="3438049"/>
                                  </a:cubicBezTo>
                                  <a:lnTo>
                                    <a:pt x="3912394" y="2098834"/>
                                  </a:lnTo>
                                  <a:cubicBezTo>
                                    <a:pt x="3912394" y="2010251"/>
                                    <a:pt x="3840004" y="1936909"/>
                                    <a:pt x="3750469" y="1936909"/>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5" name="Forme libre : Forme 25"/>
                          <wps:cNvSpPr/>
                          <wps:spPr>
                            <a:xfrm>
                              <a:off x="1271138" y="0"/>
                              <a:ext cx="2867025" cy="2895600"/>
                            </a:xfrm>
                            <a:custGeom>
                              <a:avLst/>
                              <a:gdLst>
                                <a:gd name="connsiteX0" fmla="*/ 2471711 w 2867025"/>
                                <a:gd name="connsiteY0" fmla="*/ 141446 h 2895600"/>
                                <a:gd name="connsiteX1" fmla="*/ 2154528 w 2867025"/>
                                <a:gd name="connsiteY1" fmla="*/ 7144 h 2895600"/>
                                <a:gd name="connsiteX2" fmla="*/ 1836393 w 2867025"/>
                                <a:gd name="connsiteY2" fmla="*/ 138589 h 2895600"/>
                                <a:gd name="connsiteX3" fmla="*/ 380973 w 2867025"/>
                                <a:gd name="connsiteY3" fmla="*/ 1594009 h 2895600"/>
                                <a:gd name="connsiteX4" fmla="*/ 266673 w 2867025"/>
                                <a:gd name="connsiteY4" fmla="*/ 1789271 h 2895600"/>
                                <a:gd name="connsiteX5" fmla="*/ 13308 w 2867025"/>
                                <a:gd name="connsiteY5" fmla="*/ 2686526 h 2895600"/>
                                <a:gd name="connsiteX6" fmla="*/ 56171 w 2867025"/>
                                <a:gd name="connsiteY6" fmla="*/ 2846546 h 2895600"/>
                                <a:gd name="connsiteX7" fmla="*/ 169518 w 2867025"/>
                                <a:gd name="connsiteY7" fmla="*/ 2892266 h 2895600"/>
                                <a:gd name="connsiteX8" fmla="*/ 217143 w 2867025"/>
                                <a:gd name="connsiteY8" fmla="*/ 2884646 h 2895600"/>
                                <a:gd name="connsiteX9" fmla="*/ 1089633 w 2867025"/>
                                <a:gd name="connsiteY9" fmla="*/ 2616041 h 2895600"/>
                                <a:gd name="connsiteX10" fmla="*/ 1274418 w 2867025"/>
                                <a:gd name="connsiteY10" fmla="*/ 2504599 h 2895600"/>
                                <a:gd name="connsiteX11" fmla="*/ 1274418 w 2867025"/>
                                <a:gd name="connsiteY11" fmla="*/ 2504599 h 2895600"/>
                                <a:gd name="connsiteX12" fmla="*/ 2735553 w 2867025"/>
                                <a:gd name="connsiteY12" fmla="*/ 1043464 h 2895600"/>
                                <a:gd name="connsiteX13" fmla="*/ 2738411 w 2867025"/>
                                <a:gd name="connsiteY13" fmla="*/ 412909 h 2895600"/>
                                <a:gd name="connsiteX14" fmla="*/ 2471711 w 2867025"/>
                                <a:gd name="connsiteY14" fmla="*/ 141446 h 2895600"/>
                                <a:gd name="connsiteX15" fmla="*/ 1747811 w 2867025"/>
                                <a:gd name="connsiteY15" fmla="*/ 685324 h 2895600"/>
                                <a:gd name="connsiteX16" fmla="*/ 2187866 w 2867025"/>
                                <a:gd name="connsiteY16" fmla="*/ 1134904 h 2895600"/>
                                <a:gd name="connsiteX17" fmla="*/ 2080233 w 2867025"/>
                                <a:gd name="connsiteY17" fmla="*/ 1242536 h 2895600"/>
                                <a:gd name="connsiteX18" fmla="*/ 1640178 w 2867025"/>
                                <a:gd name="connsiteY18" fmla="*/ 792956 h 2895600"/>
                                <a:gd name="connsiteX19" fmla="*/ 1747811 w 2867025"/>
                                <a:gd name="connsiteY19" fmla="*/ 685324 h 2895600"/>
                                <a:gd name="connsiteX20" fmla="*/ 1044866 w 2867025"/>
                                <a:gd name="connsiteY20" fmla="*/ 2276951 h 2895600"/>
                                <a:gd name="connsiteX21" fmla="*/ 993431 w 2867025"/>
                                <a:gd name="connsiteY21" fmla="*/ 2307431 h 2895600"/>
                                <a:gd name="connsiteX22" fmla="*/ 404786 w 2867025"/>
                                <a:gd name="connsiteY22" fmla="*/ 2488406 h 2895600"/>
                                <a:gd name="connsiteX23" fmla="*/ 577188 w 2867025"/>
                                <a:gd name="connsiteY23" fmla="*/ 1876901 h 2895600"/>
                                <a:gd name="connsiteX24" fmla="*/ 608621 w 2867025"/>
                                <a:gd name="connsiteY24" fmla="*/ 1822609 h 2895600"/>
                                <a:gd name="connsiteX25" fmla="*/ 1409673 w 2867025"/>
                                <a:gd name="connsiteY25" fmla="*/ 1021556 h 2895600"/>
                                <a:gd name="connsiteX26" fmla="*/ 1849728 w 2867025"/>
                                <a:gd name="connsiteY26" fmla="*/ 1471136 h 2895600"/>
                                <a:gd name="connsiteX27" fmla="*/ 1044866 w 2867025"/>
                                <a:gd name="connsiteY27" fmla="*/ 2276951 h 2895600"/>
                                <a:gd name="connsiteX28" fmla="*/ 2506953 w 2867025"/>
                                <a:gd name="connsiteY28" fmla="*/ 814864 h 2895600"/>
                                <a:gd name="connsiteX29" fmla="*/ 2416466 w 2867025"/>
                                <a:gd name="connsiteY29" fmla="*/ 905351 h 2895600"/>
                                <a:gd name="connsiteX30" fmla="*/ 1976411 w 2867025"/>
                                <a:gd name="connsiteY30" fmla="*/ 455771 h 2895600"/>
                                <a:gd name="connsiteX31" fmla="*/ 2064041 w 2867025"/>
                                <a:gd name="connsiteY31" fmla="*/ 369094 h 2895600"/>
                                <a:gd name="connsiteX32" fmla="*/ 2151671 w 2867025"/>
                                <a:gd name="connsiteY32" fmla="*/ 333851 h 2895600"/>
                                <a:gd name="connsiteX33" fmla="*/ 2152624 w 2867025"/>
                                <a:gd name="connsiteY33" fmla="*/ 333851 h 2895600"/>
                                <a:gd name="connsiteX34" fmla="*/ 2240253 w 2867025"/>
                                <a:gd name="connsiteY34" fmla="*/ 370046 h 2895600"/>
                                <a:gd name="connsiteX35" fmla="*/ 2506953 w 2867025"/>
                                <a:gd name="connsiteY35" fmla="*/ 641509 h 2895600"/>
                                <a:gd name="connsiteX36" fmla="*/ 2506953 w 2867025"/>
                                <a:gd name="connsiteY36" fmla="*/ 814864 h 2895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Lst>
                              <a:rect l="l" t="t" r="r" b="b"/>
                              <a:pathLst>
                                <a:path w="2867025" h="2895600">
                                  <a:moveTo>
                                    <a:pt x="2471711" y="141446"/>
                                  </a:moveTo>
                                  <a:cubicBezTo>
                                    <a:pt x="2386938" y="55721"/>
                                    <a:pt x="2274543" y="8096"/>
                                    <a:pt x="2154528" y="7144"/>
                                  </a:cubicBezTo>
                                  <a:cubicBezTo>
                                    <a:pt x="2034513" y="7144"/>
                                    <a:pt x="1921166" y="52864"/>
                                    <a:pt x="1836393" y="138589"/>
                                  </a:cubicBezTo>
                                  <a:lnTo>
                                    <a:pt x="380973" y="1594009"/>
                                  </a:lnTo>
                                  <a:cubicBezTo>
                                    <a:pt x="326681" y="1648301"/>
                                    <a:pt x="287628" y="1715929"/>
                                    <a:pt x="266673" y="1789271"/>
                                  </a:cubicBezTo>
                                  <a:lnTo>
                                    <a:pt x="13308" y="2686526"/>
                                  </a:lnTo>
                                  <a:cubicBezTo>
                                    <a:pt x="-2884" y="2743676"/>
                                    <a:pt x="13308" y="2804636"/>
                                    <a:pt x="56171" y="2846546"/>
                                  </a:cubicBezTo>
                                  <a:cubicBezTo>
                                    <a:pt x="86651" y="2876074"/>
                                    <a:pt x="127608" y="2892266"/>
                                    <a:pt x="169518" y="2892266"/>
                                  </a:cubicBezTo>
                                  <a:cubicBezTo>
                                    <a:pt x="185711" y="2892266"/>
                                    <a:pt x="201903" y="2890361"/>
                                    <a:pt x="217143" y="2884646"/>
                                  </a:cubicBezTo>
                                  <a:lnTo>
                                    <a:pt x="1089633" y="2616041"/>
                                  </a:lnTo>
                                  <a:cubicBezTo>
                                    <a:pt x="1159166" y="2595086"/>
                                    <a:pt x="1222983" y="2556034"/>
                                    <a:pt x="1274418" y="2504599"/>
                                  </a:cubicBezTo>
                                  <a:lnTo>
                                    <a:pt x="1274418" y="2504599"/>
                                  </a:lnTo>
                                  <a:lnTo>
                                    <a:pt x="2735553" y="1043464"/>
                                  </a:lnTo>
                                  <a:cubicBezTo>
                                    <a:pt x="2908909" y="870109"/>
                                    <a:pt x="2909861" y="588169"/>
                                    <a:pt x="2738411" y="412909"/>
                                  </a:cubicBezTo>
                                  <a:lnTo>
                                    <a:pt x="2471711" y="141446"/>
                                  </a:lnTo>
                                  <a:close/>
                                  <a:moveTo>
                                    <a:pt x="1747811" y="685324"/>
                                  </a:moveTo>
                                  <a:lnTo>
                                    <a:pt x="2187866" y="1134904"/>
                                  </a:lnTo>
                                  <a:lnTo>
                                    <a:pt x="2080233" y="1242536"/>
                                  </a:lnTo>
                                  <a:lnTo>
                                    <a:pt x="1640178" y="792956"/>
                                  </a:lnTo>
                                  <a:lnTo>
                                    <a:pt x="1747811" y="685324"/>
                                  </a:lnTo>
                                  <a:close/>
                                  <a:moveTo>
                                    <a:pt x="1044866" y="2276951"/>
                                  </a:moveTo>
                                  <a:cubicBezTo>
                                    <a:pt x="1030578" y="2291239"/>
                                    <a:pt x="1013433" y="2301716"/>
                                    <a:pt x="993431" y="2307431"/>
                                  </a:cubicBezTo>
                                  <a:lnTo>
                                    <a:pt x="404786" y="2488406"/>
                                  </a:lnTo>
                                  <a:lnTo>
                                    <a:pt x="577188" y="1876901"/>
                                  </a:lnTo>
                                  <a:cubicBezTo>
                                    <a:pt x="582903" y="1856899"/>
                                    <a:pt x="594333" y="1837849"/>
                                    <a:pt x="608621" y="1822609"/>
                                  </a:cubicBezTo>
                                  <a:lnTo>
                                    <a:pt x="1409673" y="1021556"/>
                                  </a:lnTo>
                                  <a:lnTo>
                                    <a:pt x="1849728" y="1471136"/>
                                  </a:lnTo>
                                  <a:lnTo>
                                    <a:pt x="1044866" y="2276951"/>
                                  </a:lnTo>
                                  <a:close/>
                                  <a:moveTo>
                                    <a:pt x="2506953" y="814864"/>
                                  </a:moveTo>
                                  <a:lnTo>
                                    <a:pt x="2416466" y="905351"/>
                                  </a:lnTo>
                                  <a:lnTo>
                                    <a:pt x="1976411" y="455771"/>
                                  </a:lnTo>
                                  <a:lnTo>
                                    <a:pt x="2064041" y="369094"/>
                                  </a:lnTo>
                                  <a:cubicBezTo>
                                    <a:pt x="2087853" y="345281"/>
                                    <a:pt x="2118334" y="333851"/>
                                    <a:pt x="2151671" y="333851"/>
                                  </a:cubicBezTo>
                                  <a:cubicBezTo>
                                    <a:pt x="2151671" y="333851"/>
                                    <a:pt x="2151671" y="333851"/>
                                    <a:pt x="2152624" y="333851"/>
                                  </a:cubicBezTo>
                                  <a:cubicBezTo>
                                    <a:pt x="2185961" y="333851"/>
                                    <a:pt x="2217393" y="346234"/>
                                    <a:pt x="2240253" y="370046"/>
                                  </a:cubicBezTo>
                                  <a:lnTo>
                                    <a:pt x="2506953" y="641509"/>
                                  </a:lnTo>
                                  <a:cubicBezTo>
                                    <a:pt x="2554578" y="689134"/>
                                    <a:pt x="2554578" y="767239"/>
                                    <a:pt x="2506953" y="814864"/>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group w14:anchorId="3012DE3D" id="Groupe 26" o:spid="_x0000_s1026" style="position:absolute;margin-left:-18.3pt;margin-top:-10.95pt;width:573.85pt;height:732.8pt;z-index:251664384;mso-position-horizontal-relative:margin;mso-position-vertical-relative:margin;mso-width-relative:margin;mso-height-relative:margin" coordorigin="-20,2761" coordsize="72898,93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">
              <v:rect id="Rectangle 3" o:spid="_x0000_s1027" style="position:absolute;top:12649;width:72877;height:83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" fillcolor="#f2f2f2 [305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style="position:absolute;left:-20;top:2761;width:72897;height:12586;visibility:visible;mso-wrap-style:square" coordsize="7289800,1258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" path="m,l6889638,r400162,400162l7289800,1258570,,1258570,,xe" filled="t" fillcolor="#548dd4 [1951]">
                <v:imagedata r:id="rId2" o:title=""/>
                <v:formulas/>
                <v:path o:extrusionok="t" o:connecttype="custom" o:connectlocs="0,0;6889638,0;7289800,400162;7289800,1258570;0,1258570;0,0" o:connectangles="0,0,0,0,0,0"/>
              </v:shape>
              <v:group id="Groupe 21" o:spid="_x0000_s1029" style="position:absolute;left:2057;top:3124;width:6444;height:6444" coordsize="6444,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oval id="Ovale 22" o:spid="_x0000_s1030" style="position:absolute;width:6444;height:6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" fillcolor="white [3212]" stroked="f" strokeweight="1pt">
                  <v:fill opacity="15677f"/>
                </v:oval>
                <v:group id="Groupe 22" o:spid="_x0000_s1031" alt="Icône de mise à jour d’informations" style="position:absolute;left:1447;top:1447;width:3561;height:3600" coordsize="41381,4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orme libre : Forme 24" o:spid="_x0000_s1032" style="position:absolute;top:2028;width:39147;height:39815;visibility:visible;mso-wrap-style:square;v-text-anchor:middle" coordsize="3914775,398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" path="m3750469,1936909v-89535,,-161925,72390,-161925,161925l3588544,3438049v,120967,-100013,217170,-220028,217170l552926,3655219v-120967,,-221932,-96203,-221932,-217170l330994,545306v,-120967,100965,-214312,221932,-214312l1644491,330994v89535,,161925,-72390,161925,-161925c1806416,79534,1734026,7144,1644491,7144r-1091565,c253841,7144,7144,246221,7144,545306r,2892743c7144,3737134,253841,3979069,552926,3979069r2815590,c3667601,3979069,3912394,3738086,3912394,3438049r,-1339215c3912394,2010251,3840004,1936909,3750469,1936909xe" filled="f" stroked="f">
                    <v:stroke joinstyle="miter"/>
                    <v:path arrowok="t" o:connecttype="custom" o:connectlocs="3750469,1936909;3588544,2098834;3588544,3438049;3368516,3655219;552926,3655219;330994,3438049;330994,545306;552926,330994;1644491,330994;1806416,169069;1644491,7144;552926,7144;7144,545306;7144,3438049;552926,3979069;3368516,3979069;3912394,3438049;3912394,2098834;3750469,1936909" o:connectangles="0,0,0,0,0,0,0,0,0,0,0,0,0,0,0,0,0,0,0"/>
                  </v:shape>
                  <v:shape id="Forme libre : Forme 25" o:spid="_x0000_s1033" style="position:absolute;left:12711;width:28670;height:28956;visibility:visible;mso-wrap-style:square;v-text-anchor:middle" coordsize="2867025,289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" path="m2471711,141446c2386938,55721,2274543,8096,2154528,7144v-120015,,-233362,45720,-318135,131445l380973,1594009v-54292,54292,-93345,121920,-114300,195262l13308,2686526v-16192,57150,,118110,42863,160020c86651,2876074,127608,2892266,169518,2892266v16193,,32385,-1905,47625,-7620l1089633,2616041v69533,-20955,133350,-60007,184785,-111442l1274418,2504599,2735553,1043464v173356,-173355,174308,-455295,2858,-630555l2471711,141446xm1747811,685324r440055,449580l2080233,1242536,1640178,792956,1747811,685324xm1044866,2276951v-14288,14288,-31433,24765,-51435,30480l404786,2488406,577188,1876901v5715,-20002,17145,-39052,31433,-54292l1409673,1021556r440055,449580l1044866,2276951xm2506953,814864r-90487,90487l1976411,455771r87630,-86677c2087853,345281,2118334,333851,2151671,333851v,,,,953,c2185961,333851,2217393,346234,2240253,370046r266700,271463c2554578,689134,2554578,767239,2506953,814864xe" filled="f" stroked="f">
                    <v:stroke joinstyle="miter"/>
                    <v:path arrowok="t" o:connecttype="custom" o:connectlocs="2471711,141446;2154528,7144;1836393,138589;380973,1594009;266673,1789271;13308,2686526;56171,2846546;169518,2892266;217143,2884646;1089633,2616041;1274418,2504599;1274418,2504599;2735553,1043464;2738411,412909;2471711,141446;1747811,685324;2187866,1134904;2080233,1242536;1640178,792956;1747811,685324;1044866,2276951;993431,2307431;404786,2488406;577188,1876901;608621,1822609;1409673,1021556;1849728,1471136;1044866,2276951;2506953,814864;2416466,905351;1976411,455771;2064041,369094;2151671,333851;2152624,333851;2240253,370046;2506953,641509;2506953,814864" o:connectangles="0,0,0,0,0,0,0,0,0,0,0,0,0,0,0,0,0,0,0,0,0,0,0,0,0,0,0,0,0,0,0,0,0,0,0,0,0"/>
                  </v:shape>
                </v:group>
              </v:group>
              <w10:wrap anchorx="margin" anchory="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E9A3" w14:textId="77777777" w:rsidR="009928F7" w:rsidRDefault="009928F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0pt;height:10pt" o:bullet="t">
        <v:imagedata r:id="rId1" o:title="BD21298_"/>
      </v:shape>
    </w:pict>
  </w:numPicBullet>
  <w:numPicBullet w:numPicBulletId="1">
    <w:pict>
      <v:shape id="_x0000_i1039" type="#_x0000_t75" style="width:9pt;height:9pt" o:bullet="t">
        <v:imagedata r:id="rId2" o:title="j0115844"/>
      </v:shape>
    </w:pict>
  </w:numPicBullet>
  <w:abstractNum w:abstractNumId="0" w15:restartNumberingAfterBreak="0">
    <w:nsid w:val="FFFFFF88"/>
    <w:multiLevelType w:val="singleLevel"/>
    <w:tmpl w:val="B3486CCC"/>
    <w:lvl w:ilvl="0">
      <w:start w:val="1"/>
      <w:numFmt w:val="decimal"/>
      <w:lvlText w:val="%1."/>
      <w:lvlJc w:val="left"/>
      <w:pPr>
        <w:tabs>
          <w:tab w:val="num" w:pos="360"/>
        </w:tabs>
        <w:ind w:left="360" w:hanging="360"/>
      </w:pPr>
    </w:lvl>
  </w:abstractNum>
  <w:abstractNum w:abstractNumId="1" w15:restartNumberingAfterBreak="0">
    <w:nsid w:val="00000013"/>
    <w:multiLevelType w:val="hybridMultilevel"/>
    <w:tmpl w:val="53882168"/>
    <w:lvl w:ilvl="0" w:tplc="EE9ED740">
      <w:start w:val="1"/>
      <w:numFmt w:val="lowerLetter"/>
      <w:lvlText w:val="(%1)"/>
      <w:lvlJc w:val="right"/>
      <w:pPr>
        <w:tabs>
          <w:tab w:val="num" w:pos="1440"/>
        </w:tabs>
        <w:ind w:left="1440" w:hanging="360"/>
      </w:pPr>
      <w:rPr>
        <w:rFonts w:ascii="Times New Roman" w:eastAsiaTheme="minorEastAsia" w:hAnsi="Times New Roman" w:cs="Times New Roman"/>
      </w:rPr>
    </w:lvl>
    <w:lvl w:ilvl="1" w:tplc="040C0019">
      <w:start w:val="1"/>
      <w:numFmt w:val="lowerLetter"/>
      <w:lvlText w:val="%2."/>
      <w:lvlJc w:val="left"/>
      <w:pPr>
        <w:tabs>
          <w:tab w:val="num" w:pos="2160"/>
        </w:tabs>
        <w:ind w:left="2160" w:hanging="360"/>
      </w:pPr>
      <w:rPr>
        <w:rFonts w:cs="Times New Roman"/>
      </w:rPr>
    </w:lvl>
    <w:lvl w:ilvl="2" w:tplc="040C001B">
      <w:start w:val="1"/>
      <w:numFmt w:val="lowerRoman"/>
      <w:lvlText w:val="%3."/>
      <w:lvlJc w:val="right"/>
      <w:pPr>
        <w:tabs>
          <w:tab w:val="num" w:pos="2880"/>
        </w:tabs>
        <w:ind w:left="2880" w:hanging="180"/>
      </w:pPr>
      <w:rPr>
        <w:rFonts w:cs="Times New Roman"/>
      </w:rPr>
    </w:lvl>
    <w:lvl w:ilvl="3" w:tplc="040C000F">
      <w:start w:val="1"/>
      <w:numFmt w:val="decimal"/>
      <w:lvlText w:val="%4."/>
      <w:lvlJc w:val="left"/>
      <w:pPr>
        <w:tabs>
          <w:tab w:val="num" w:pos="3600"/>
        </w:tabs>
        <w:ind w:left="3600" w:hanging="360"/>
      </w:pPr>
      <w:rPr>
        <w:rFonts w:cs="Times New Roman"/>
      </w:rPr>
    </w:lvl>
    <w:lvl w:ilvl="4" w:tplc="040C0019">
      <w:start w:val="1"/>
      <w:numFmt w:val="lowerLetter"/>
      <w:lvlText w:val="%5."/>
      <w:lvlJc w:val="left"/>
      <w:pPr>
        <w:tabs>
          <w:tab w:val="num" w:pos="4320"/>
        </w:tabs>
        <w:ind w:left="4320" w:hanging="360"/>
      </w:pPr>
      <w:rPr>
        <w:rFonts w:cs="Times New Roman"/>
      </w:rPr>
    </w:lvl>
    <w:lvl w:ilvl="5" w:tplc="040C001B">
      <w:start w:val="1"/>
      <w:numFmt w:val="lowerRoman"/>
      <w:lvlText w:val="%6."/>
      <w:lvlJc w:val="right"/>
      <w:pPr>
        <w:tabs>
          <w:tab w:val="num" w:pos="5040"/>
        </w:tabs>
        <w:ind w:left="5040" w:hanging="180"/>
      </w:pPr>
      <w:rPr>
        <w:rFonts w:cs="Times New Roman"/>
      </w:rPr>
    </w:lvl>
    <w:lvl w:ilvl="6" w:tplc="040C000F">
      <w:start w:val="1"/>
      <w:numFmt w:val="decimal"/>
      <w:lvlText w:val="%7."/>
      <w:lvlJc w:val="left"/>
      <w:pPr>
        <w:tabs>
          <w:tab w:val="num" w:pos="5760"/>
        </w:tabs>
        <w:ind w:left="5760" w:hanging="360"/>
      </w:pPr>
      <w:rPr>
        <w:rFonts w:cs="Times New Roman"/>
      </w:rPr>
    </w:lvl>
    <w:lvl w:ilvl="7" w:tplc="040C0019">
      <w:start w:val="1"/>
      <w:numFmt w:val="lowerLetter"/>
      <w:lvlText w:val="%8."/>
      <w:lvlJc w:val="left"/>
      <w:pPr>
        <w:tabs>
          <w:tab w:val="num" w:pos="6480"/>
        </w:tabs>
        <w:ind w:left="6480" w:hanging="360"/>
      </w:pPr>
      <w:rPr>
        <w:rFonts w:cs="Times New Roman"/>
      </w:rPr>
    </w:lvl>
    <w:lvl w:ilvl="8" w:tplc="040C001B">
      <w:start w:val="1"/>
      <w:numFmt w:val="lowerRoman"/>
      <w:lvlText w:val="%9."/>
      <w:lvlJc w:val="right"/>
      <w:pPr>
        <w:tabs>
          <w:tab w:val="num" w:pos="7200"/>
        </w:tabs>
        <w:ind w:left="7200" w:hanging="180"/>
      </w:pPr>
      <w:rPr>
        <w:rFonts w:cs="Times New Roman"/>
      </w:rPr>
    </w:lvl>
  </w:abstractNum>
  <w:abstractNum w:abstractNumId="2" w15:restartNumberingAfterBreak="0">
    <w:nsid w:val="3C0F4A19"/>
    <w:multiLevelType w:val="hybridMultilevel"/>
    <w:tmpl w:val="7368DBFE"/>
    <w:lvl w:ilvl="0" w:tplc="2612EC9A">
      <w:numFmt w:val="bullet"/>
      <w:lvlText w:val="•"/>
      <w:lvlJc w:val="left"/>
      <w:pPr>
        <w:ind w:left="720" w:hanging="360"/>
      </w:pPr>
      <w:rPr>
        <w:rFonts w:asciiTheme="minorHAnsi" w:eastAsiaTheme="minorHAnsi" w:hAnsiTheme="minorHAns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B7165D2"/>
    <w:multiLevelType w:val="hybridMultilevel"/>
    <w:tmpl w:val="8FE48F8A"/>
    <w:lvl w:ilvl="0" w:tplc="F8AEC17C">
      <w:start w:val="1"/>
      <w:numFmt w:val="bullet"/>
      <w:lvlText w:val=""/>
      <w:lvlPicBulletId w:val="0"/>
      <w:lvlJc w:val="left"/>
      <w:pPr>
        <w:ind w:left="1571" w:hanging="360"/>
      </w:pPr>
      <w:rPr>
        <w:rFonts w:ascii="Symbol" w:hAnsi="Symbol" w:hint="default"/>
        <w:color w:val="auto"/>
      </w:rPr>
    </w:lvl>
    <w:lvl w:ilvl="1" w:tplc="47948480">
      <w:start w:val="1"/>
      <w:numFmt w:val="bullet"/>
      <w:lvlText w:val=""/>
      <w:lvlPicBulletId w:val="1"/>
      <w:lvlJc w:val="left"/>
      <w:pPr>
        <w:ind w:left="1440" w:hanging="360"/>
      </w:pPr>
      <w:rPr>
        <w:rFonts w:ascii="Symbol" w:hAnsi="Symbol" w:hint="default"/>
        <w:color w:val="auto"/>
        <w:sz w:val="2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97C6AFB"/>
    <w:multiLevelType w:val="hybridMultilevel"/>
    <w:tmpl w:val="26E6C440"/>
    <w:lvl w:ilvl="0" w:tplc="79120B62">
      <w:start w:val="1"/>
      <w:numFmt w:val="decimal"/>
      <w:pStyle w:val="Listenumros"/>
      <w:lvlText w:val="%1."/>
      <w:lvlJc w:val="left"/>
      <w:pPr>
        <w:tabs>
          <w:tab w:val="num" w:pos="720"/>
        </w:tabs>
        <w:ind w:left="720" w:hanging="360"/>
      </w:pPr>
    </w:lvl>
    <w:lvl w:ilvl="1" w:tplc="798ED9BA" w:tentative="1">
      <w:start w:val="1"/>
      <w:numFmt w:val="decimal"/>
      <w:lvlText w:val="%2."/>
      <w:lvlJc w:val="left"/>
      <w:pPr>
        <w:tabs>
          <w:tab w:val="num" w:pos="1440"/>
        </w:tabs>
        <w:ind w:left="1440" w:hanging="360"/>
      </w:pPr>
    </w:lvl>
    <w:lvl w:ilvl="2" w:tplc="586ED95A" w:tentative="1">
      <w:start w:val="1"/>
      <w:numFmt w:val="decimal"/>
      <w:lvlText w:val="%3."/>
      <w:lvlJc w:val="left"/>
      <w:pPr>
        <w:tabs>
          <w:tab w:val="num" w:pos="2160"/>
        </w:tabs>
        <w:ind w:left="2160" w:hanging="360"/>
      </w:pPr>
    </w:lvl>
    <w:lvl w:ilvl="3" w:tplc="113446B4" w:tentative="1">
      <w:start w:val="1"/>
      <w:numFmt w:val="decimal"/>
      <w:lvlText w:val="%4."/>
      <w:lvlJc w:val="left"/>
      <w:pPr>
        <w:tabs>
          <w:tab w:val="num" w:pos="2880"/>
        </w:tabs>
        <w:ind w:left="2880" w:hanging="360"/>
      </w:pPr>
    </w:lvl>
    <w:lvl w:ilvl="4" w:tplc="F3E40F32" w:tentative="1">
      <w:start w:val="1"/>
      <w:numFmt w:val="decimal"/>
      <w:lvlText w:val="%5."/>
      <w:lvlJc w:val="left"/>
      <w:pPr>
        <w:tabs>
          <w:tab w:val="num" w:pos="3600"/>
        </w:tabs>
        <w:ind w:left="3600" w:hanging="360"/>
      </w:pPr>
    </w:lvl>
    <w:lvl w:ilvl="5" w:tplc="317012FE" w:tentative="1">
      <w:start w:val="1"/>
      <w:numFmt w:val="decimal"/>
      <w:lvlText w:val="%6."/>
      <w:lvlJc w:val="left"/>
      <w:pPr>
        <w:tabs>
          <w:tab w:val="num" w:pos="4320"/>
        </w:tabs>
        <w:ind w:left="4320" w:hanging="360"/>
      </w:pPr>
    </w:lvl>
    <w:lvl w:ilvl="6" w:tplc="1E400132" w:tentative="1">
      <w:start w:val="1"/>
      <w:numFmt w:val="decimal"/>
      <w:lvlText w:val="%7."/>
      <w:lvlJc w:val="left"/>
      <w:pPr>
        <w:tabs>
          <w:tab w:val="num" w:pos="5040"/>
        </w:tabs>
        <w:ind w:left="5040" w:hanging="360"/>
      </w:pPr>
    </w:lvl>
    <w:lvl w:ilvl="7" w:tplc="1C0AEF64" w:tentative="1">
      <w:start w:val="1"/>
      <w:numFmt w:val="decimal"/>
      <w:lvlText w:val="%8."/>
      <w:lvlJc w:val="left"/>
      <w:pPr>
        <w:tabs>
          <w:tab w:val="num" w:pos="5760"/>
        </w:tabs>
        <w:ind w:left="5760" w:hanging="360"/>
      </w:pPr>
    </w:lvl>
    <w:lvl w:ilvl="8" w:tplc="97CE25A6" w:tentative="1">
      <w:start w:val="1"/>
      <w:numFmt w:val="decimal"/>
      <w:lvlText w:val="%9."/>
      <w:lvlJc w:val="left"/>
      <w:pPr>
        <w:tabs>
          <w:tab w:val="num" w:pos="6480"/>
        </w:tabs>
        <w:ind w:left="6480" w:hanging="360"/>
      </w:pPr>
    </w:lvl>
  </w:abstractNum>
  <w:abstractNum w:abstractNumId="5" w15:restartNumberingAfterBreak="0">
    <w:nsid w:val="7EA5628E"/>
    <w:multiLevelType w:val="hybridMultilevel"/>
    <w:tmpl w:val="B86ECF4A"/>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16cid:durableId="99181892">
    <w:abstractNumId w:val="4"/>
  </w:num>
  <w:num w:numId="2" w16cid:durableId="270089048">
    <w:abstractNumId w:val="0"/>
  </w:num>
  <w:num w:numId="3" w16cid:durableId="767576496">
    <w:abstractNumId w:val="5"/>
  </w:num>
  <w:num w:numId="4" w16cid:durableId="1885824779">
    <w:abstractNumId w:val="3"/>
  </w:num>
  <w:num w:numId="5" w16cid:durableId="1209755389">
    <w:abstractNumId w:val="1"/>
  </w:num>
  <w:num w:numId="6" w16cid:durableId="18208798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trackRevisions/>
  <w:defaultTabStop w:val="720"/>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Q1MLAwMjIAUpYWRko6SsGpxcWZ+XkgBaa1AFmRMl0sAAAA"/>
  </w:docVars>
  <w:rsids>
    <w:rsidRoot w:val="00097E2E"/>
    <w:rsid w:val="00056186"/>
    <w:rsid w:val="0007037C"/>
    <w:rsid w:val="000950B3"/>
    <w:rsid w:val="00097323"/>
    <w:rsid w:val="00097E2E"/>
    <w:rsid w:val="000B46A8"/>
    <w:rsid w:val="000D0038"/>
    <w:rsid w:val="000D217B"/>
    <w:rsid w:val="000D3044"/>
    <w:rsid w:val="000E31B1"/>
    <w:rsid w:val="001433AE"/>
    <w:rsid w:val="00145AF3"/>
    <w:rsid w:val="00160DA9"/>
    <w:rsid w:val="00162CC5"/>
    <w:rsid w:val="001A0130"/>
    <w:rsid w:val="001B569A"/>
    <w:rsid w:val="001B693F"/>
    <w:rsid w:val="001E4112"/>
    <w:rsid w:val="00202DC4"/>
    <w:rsid w:val="002061C7"/>
    <w:rsid w:val="00232876"/>
    <w:rsid w:val="0023694F"/>
    <w:rsid w:val="00266FB1"/>
    <w:rsid w:val="00267116"/>
    <w:rsid w:val="00270C9C"/>
    <w:rsid w:val="0027155C"/>
    <w:rsid w:val="002917EA"/>
    <w:rsid w:val="00294B7C"/>
    <w:rsid w:val="00297A9F"/>
    <w:rsid w:val="002F58E0"/>
    <w:rsid w:val="00311C46"/>
    <w:rsid w:val="003256FD"/>
    <w:rsid w:val="00355DEE"/>
    <w:rsid w:val="00360652"/>
    <w:rsid w:val="00362B42"/>
    <w:rsid w:val="003831E4"/>
    <w:rsid w:val="003A0585"/>
    <w:rsid w:val="003B49EC"/>
    <w:rsid w:val="003D189C"/>
    <w:rsid w:val="003D55FB"/>
    <w:rsid w:val="003D6962"/>
    <w:rsid w:val="003F5910"/>
    <w:rsid w:val="004017FE"/>
    <w:rsid w:val="00402433"/>
    <w:rsid w:val="00404ECC"/>
    <w:rsid w:val="00416920"/>
    <w:rsid w:val="00421F9A"/>
    <w:rsid w:val="00424670"/>
    <w:rsid w:val="00450498"/>
    <w:rsid w:val="00452053"/>
    <w:rsid w:val="0046108A"/>
    <w:rsid w:val="00484166"/>
    <w:rsid w:val="00494204"/>
    <w:rsid w:val="004B47A9"/>
    <w:rsid w:val="004C60B1"/>
    <w:rsid w:val="004F0368"/>
    <w:rsid w:val="004F4D8B"/>
    <w:rsid w:val="00504F36"/>
    <w:rsid w:val="00511873"/>
    <w:rsid w:val="005261F0"/>
    <w:rsid w:val="00541C3B"/>
    <w:rsid w:val="00566A42"/>
    <w:rsid w:val="00590CA5"/>
    <w:rsid w:val="00592010"/>
    <w:rsid w:val="005A20B8"/>
    <w:rsid w:val="005A6CB8"/>
    <w:rsid w:val="005E1895"/>
    <w:rsid w:val="005E6FA8"/>
    <w:rsid w:val="005F62C9"/>
    <w:rsid w:val="00613664"/>
    <w:rsid w:val="006503F5"/>
    <w:rsid w:val="00653CE0"/>
    <w:rsid w:val="006662D2"/>
    <w:rsid w:val="006755B4"/>
    <w:rsid w:val="00685C05"/>
    <w:rsid w:val="00687CFB"/>
    <w:rsid w:val="006909DB"/>
    <w:rsid w:val="00696B6E"/>
    <w:rsid w:val="006A5F0E"/>
    <w:rsid w:val="006B3AC6"/>
    <w:rsid w:val="006C28FD"/>
    <w:rsid w:val="006C61AC"/>
    <w:rsid w:val="006F119E"/>
    <w:rsid w:val="00703872"/>
    <w:rsid w:val="00730F74"/>
    <w:rsid w:val="00746013"/>
    <w:rsid w:val="0075169B"/>
    <w:rsid w:val="007718C6"/>
    <w:rsid w:val="00783104"/>
    <w:rsid w:val="0078541D"/>
    <w:rsid w:val="0078575E"/>
    <w:rsid w:val="007B1761"/>
    <w:rsid w:val="007B5486"/>
    <w:rsid w:val="007D6AC1"/>
    <w:rsid w:val="007D72F5"/>
    <w:rsid w:val="008045C5"/>
    <w:rsid w:val="00823171"/>
    <w:rsid w:val="008300FF"/>
    <w:rsid w:val="00835F7E"/>
    <w:rsid w:val="00850369"/>
    <w:rsid w:val="00866BB6"/>
    <w:rsid w:val="00872D54"/>
    <w:rsid w:val="008755E4"/>
    <w:rsid w:val="00880CBB"/>
    <w:rsid w:val="00883936"/>
    <w:rsid w:val="00890934"/>
    <w:rsid w:val="008940BE"/>
    <w:rsid w:val="008A19C6"/>
    <w:rsid w:val="008C4709"/>
    <w:rsid w:val="008C5BB3"/>
    <w:rsid w:val="008F3E20"/>
    <w:rsid w:val="009033D4"/>
    <w:rsid w:val="009075D1"/>
    <w:rsid w:val="00923EA5"/>
    <w:rsid w:val="00932409"/>
    <w:rsid w:val="009359BD"/>
    <w:rsid w:val="0095249F"/>
    <w:rsid w:val="00963F3B"/>
    <w:rsid w:val="0097383F"/>
    <w:rsid w:val="009928F7"/>
    <w:rsid w:val="009A0D9E"/>
    <w:rsid w:val="009A5EE4"/>
    <w:rsid w:val="009B79A4"/>
    <w:rsid w:val="009E70CA"/>
    <w:rsid w:val="009F42BF"/>
    <w:rsid w:val="00A03AF0"/>
    <w:rsid w:val="00A04064"/>
    <w:rsid w:val="00A07A5D"/>
    <w:rsid w:val="00A2056D"/>
    <w:rsid w:val="00A27658"/>
    <w:rsid w:val="00A66385"/>
    <w:rsid w:val="00A76886"/>
    <w:rsid w:val="00A84384"/>
    <w:rsid w:val="00AA0735"/>
    <w:rsid w:val="00AC4DDF"/>
    <w:rsid w:val="00AE1EB5"/>
    <w:rsid w:val="00AF007C"/>
    <w:rsid w:val="00AF1F6A"/>
    <w:rsid w:val="00AF42B5"/>
    <w:rsid w:val="00B12071"/>
    <w:rsid w:val="00B242A0"/>
    <w:rsid w:val="00B53CE4"/>
    <w:rsid w:val="00B62CE8"/>
    <w:rsid w:val="00B63B62"/>
    <w:rsid w:val="00B97984"/>
    <w:rsid w:val="00BA66C3"/>
    <w:rsid w:val="00BB5CFC"/>
    <w:rsid w:val="00BC6C73"/>
    <w:rsid w:val="00C2080C"/>
    <w:rsid w:val="00C54324"/>
    <w:rsid w:val="00C708A0"/>
    <w:rsid w:val="00CA60D9"/>
    <w:rsid w:val="00CB16D2"/>
    <w:rsid w:val="00CC5EF5"/>
    <w:rsid w:val="00CD05DC"/>
    <w:rsid w:val="00CD2AEF"/>
    <w:rsid w:val="00CD5B0D"/>
    <w:rsid w:val="00D1738E"/>
    <w:rsid w:val="00D360B3"/>
    <w:rsid w:val="00D45C50"/>
    <w:rsid w:val="00D53705"/>
    <w:rsid w:val="00D56055"/>
    <w:rsid w:val="00D923EE"/>
    <w:rsid w:val="00D955F3"/>
    <w:rsid w:val="00DB3723"/>
    <w:rsid w:val="00DC1831"/>
    <w:rsid w:val="00DC6708"/>
    <w:rsid w:val="00DF579D"/>
    <w:rsid w:val="00E3286D"/>
    <w:rsid w:val="00E413DD"/>
    <w:rsid w:val="00E77943"/>
    <w:rsid w:val="00E90020"/>
    <w:rsid w:val="00E952BD"/>
    <w:rsid w:val="00EB0A03"/>
    <w:rsid w:val="00EB66AD"/>
    <w:rsid w:val="00EE4946"/>
    <w:rsid w:val="00F03BAF"/>
    <w:rsid w:val="00F40180"/>
    <w:rsid w:val="00F47D61"/>
    <w:rsid w:val="00F53FDC"/>
    <w:rsid w:val="00F745CE"/>
    <w:rsid w:val="00F7506E"/>
    <w:rsid w:val="00F87558"/>
    <w:rsid w:val="00F9534B"/>
    <w:rsid w:val="00FA1E04"/>
    <w:rsid w:val="00FA393F"/>
    <w:rsid w:val="00FA3EB3"/>
    <w:rsid w:val="00FD35A6"/>
    <w:rsid w:val="00FD6CC9"/>
    <w:rsid w:val="00FF01B0"/>
    <w:rsid w:val="00FF3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4BB15F84"/>
  <w15:chartTrackingRefBased/>
  <w15:docId w15:val="{38D51960-49F6-41AE-BE84-8A743FB69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419"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35A6"/>
  </w:style>
  <w:style w:type="paragraph" w:styleId="Titre1">
    <w:name w:val="heading 1"/>
    <w:basedOn w:val="Normal"/>
    <w:next w:val="Normal"/>
    <w:link w:val="Titre1Car"/>
    <w:uiPriority w:val="9"/>
    <w:qFormat/>
    <w:rsid w:val="00F53FDC"/>
    <w:pPr>
      <w:keepNext/>
      <w:keepLines/>
      <w:spacing w:before="240" w:after="0"/>
      <w:outlineLvl w:val="0"/>
    </w:pPr>
    <w:rPr>
      <w:rFonts w:asciiTheme="majorHAnsi" w:eastAsiaTheme="majorEastAsia" w:hAnsiTheme="majorHAnsi" w:cstheme="majorBidi"/>
      <w:b/>
      <w:color w:val="1F497D" w:themeColor="text2"/>
      <w:sz w:val="32"/>
      <w:szCs w:val="32"/>
    </w:rPr>
  </w:style>
  <w:style w:type="paragraph" w:styleId="Titre2">
    <w:name w:val="heading 2"/>
    <w:basedOn w:val="Normal"/>
    <w:next w:val="Normal"/>
    <w:link w:val="Titre2Car"/>
    <w:uiPriority w:val="9"/>
    <w:semiHidden/>
    <w:qFormat/>
    <w:rsid w:val="00F7506E"/>
    <w:pPr>
      <w:keepNext/>
      <w:keepLines/>
      <w:spacing w:before="40" w:after="0"/>
      <w:outlineLvl w:val="1"/>
    </w:pPr>
    <w:rPr>
      <w:rFonts w:asciiTheme="majorHAnsi" w:eastAsiaTheme="majorEastAsia" w:hAnsiTheme="majorHAnsi" w:cstheme="majorBidi"/>
      <w:color w:val="DAD08B" w:themeColor="accent1" w:themeShade="BF"/>
      <w:sz w:val="26"/>
      <w:szCs w:val="26"/>
    </w:rPr>
  </w:style>
  <w:style w:type="paragraph" w:styleId="Titre3">
    <w:name w:val="heading 3"/>
    <w:basedOn w:val="Normal"/>
    <w:next w:val="Normal"/>
    <w:link w:val="Titre3Car"/>
    <w:uiPriority w:val="9"/>
    <w:semiHidden/>
    <w:qFormat/>
    <w:rsid w:val="001B569A"/>
    <w:pPr>
      <w:keepNext/>
      <w:keepLines/>
      <w:spacing w:before="40" w:after="0"/>
      <w:outlineLvl w:val="2"/>
    </w:pPr>
    <w:rPr>
      <w:rFonts w:asciiTheme="majorHAnsi" w:eastAsiaTheme="majorEastAsia" w:hAnsiTheme="majorHAnsi" w:cstheme="majorBidi"/>
      <w:color w:val="B3A539"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1A0130"/>
    <w:pPr>
      <w:tabs>
        <w:tab w:val="center" w:pos="4680"/>
        <w:tab w:val="right" w:pos="9360"/>
      </w:tabs>
      <w:spacing w:after="0" w:line="240" w:lineRule="auto"/>
    </w:pPr>
  </w:style>
  <w:style w:type="character" w:customStyle="1" w:styleId="En-tteCar">
    <w:name w:val="En-tête Car"/>
    <w:basedOn w:val="Policepardfaut"/>
    <w:link w:val="En-tte"/>
    <w:uiPriority w:val="99"/>
    <w:semiHidden/>
    <w:rsid w:val="00CB16D2"/>
  </w:style>
  <w:style w:type="paragraph" w:styleId="Pieddepage">
    <w:name w:val="footer"/>
    <w:basedOn w:val="Normal"/>
    <w:link w:val="PieddepageCar"/>
    <w:uiPriority w:val="99"/>
    <w:rsid w:val="001A0130"/>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CB16D2"/>
  </w:style>
  <w:style w:type="paragraph" w:styleId="NormalWeb">
    <w:name w:val="Normal (Web)"/>
    <w:basedOn w:val="Normal"/>
    <w:uiPriority w:val="99"/>
    <w:rsid w:val="001A0130"/>
    <w:pPr>
      <w:spacing w:before="100" w:beforeAutospacing="1" w:after="100" w:afterAutospacing="1" w:line="240" w:lineRule="auto"/>
    </w:pPr>
    <w:rPr>
      <w:rFonts w:ascii="Times New Roman" w:eastAsiaTheme="minorEastAsia" w:hAnsi="Times New Roman" w:cs="Times New Roman"/>
      <w:sz w:val="24"/>
      <w:szCs w:val="24"/>
    </w:rPr>
  </w:style>
  <w:style w:type="paragraph" w:styleId="Paragraphedeliste">
    <w:name w:val="List Paragraph"/>
    <w:basedOn w:val="Normal"/>
    <w:uiPriority w:val="34"/>
    <w:qFormat/>
    <w:rsid w:val="001A0130"/>
    <w:pPr>
      <w:spacing w:after="0" w:line="240" w:lineRule="auto"/>
      <w:ind w:left="720"/>
      <w:contextualSpacing/>
    </w:pPr>
    <w:rPr>
      <w:rFonts w:ascii="Times New Roman" w:eastAsiaTheme="minorEastAsia" w:hAnsi="Times New Roman" w:cs="Times New Roman"/>
      <w:sz w:val="24"/>
      <w:szCs w:val="24"/>
    </w:rPr>
  </w:style>
  <w:style w:type="table" w:styleId="Grilledutableau">
    <w:name w:val="Table Grid"/>
    <w:basedOn w:val="TableauNormal"/>
    <w:uiPriority w:val="39"/>
    <w:rsid w:val="00E32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Web"/>
    <w:next w:val="Normal"/>
    <w:link w:val="TitreCar"/>
    <w:uiPriority w:val="10"/>
    <w:qFormat/>
    <w:rsid w:val="00E3286D"/>
    <w:pPr>
      <w:spacing w:before="0" w:beforeAutospacing="0" w:after="0" w:afterAutospacing="0" w:line="560" w:lineRule="exact"/>
    </w:pPr>
    <w:rPr>
      <w:rFonts w:ascii="Constantia" w:eastAsia="Times New Roman" w:hAnsi="Constantia"/>
      <w:b/>
      <w:bCs/>
      <w:color w:val="FFFFFF"/>
      <w:sz w:val="60"/>
      <w:szCs w:val="60"/>
    </w:rPr>
  </w:style>
  <w:style w:type="character" w:customStyle="1" w:styleId="TitreCar">
    <w:name w:val="Titre Car"/>
    <w:basedOn w:val="Policepardfaut"/>
    <w:link w:val="Titre"/>
    <w:uiPriority w:val="10"/>
    <w:rsid w:val="00E3286D"/>
    <w:rPr>
      <w:rFonts w:ascii="Constantia" w:eastAsia="Times New Roman" w:hAnsi="Constantia" w:cs="Times New Roman"/>
      <w:b/>
      <w:bCs/>
      <w:color w:val="FFFFFF"/>
      <w:sz w:val="60"/>
      <w:szCs w:val="60"/>
    </w:rPr>
  </w:style>
  <w:style w:type="character" w:styleId="Textedelespacerserv">
    <w:name w:val="Placeholder Text"/>
    <w:basedOn w:val="Policepardfaut"/>
    <w:uiPriority w:val="99"/>
    <w:semiHidden/>
    <w:rsid w:val="00E3286D"/>
    <w:rPr>
      <w:color w:val="808080"/>
    </w:rPr>
  </w:style>
  <w:style w:type="paragraph" w:styleId="Listenumros">
    <w:name w:val="List Number"/>
    <w:basedOn w:val="Normal"/>
    <w:uiPriority w:val="99"/>
    <w:rsid w:val="004F0368"/>
    <w:pPr>
      <w:numPr>
        <w:numId w:val="1"/>
      </w:numPr>
    </w:pPr>
    <w:rPr>
      <w:sz w:val="18"/>
    </w:rPr>
  </w:style>
  <w:style w:type="character" w:styleId="Accentuation">
    <w:name w:val="Emphasis"/>
    <w:basedOn w:val="Policepardfaut"/>
    <w:uiPriority w:val="20"/>
    <w:qFormat/>
    <w:rsid w:val="00FA3EB3"/>
    <w:rPr>
      <w:rFonts w:asciiTheme="minorHAnsi" w:hAnsiTheme="minorHAnsi"/>
      <w:b w:val="0"/>
      <w:i w:val="0"/>
      <w:iCs/>
      <w:caps w:val="0"/>
      <w:smallCaps w:val="0"/>
    </w:rPr>
  </w:style>
  <w:style w:type="paragraph" w:customStyle="1" w:styleId="Champ">
    <w:name w:val="Champ"/>
    <w:basedOn w:val="Normal"/>
    <w:qFormat/>
    <w:rsid w:val="00232876"/>
    <w:pPr>
      <w:spacing w:after="0" w:line="216" w:lineRule="auto"/>
    </w:pPr>
    <w:rPr>
      <w:i/>
      <w:sz w:val="16"/>
    </w:rPr>
  </w:style>
  <w:style w:type="paragraph" w:styleId="Signature">
    <w:name w:val="Signature"/>
    <w:basedOn w:val="Normal"/>
    <w:link w:val="SignatureCar"/>
    <w:uiPriority w:val="99"/>
    <w:rsid w:val="00CB16D2"/>
    <w:pPr>
      <w:spacing w:after="0" w:line="240" w:lineRule="auto"/>
      <w:ind w:left="4320"/>
      <w:jc w:val="right"/>
    </w:pPr>
    <w:rPr>
      <w:sz w:val="18"/>
    </w:rPr>
  </w:style>
  <w:style w:type="character" w:customStyle="1" w:styleId="SignatureCar">
    <w:name w:val="Signature Car"/>
    <w:basedOn w:val="Policepardfaut"/>
    <w:link w:val="Signature"/>
    <w:uiPriority w:val="99"/>
    <w:rsid w:val="00CB16D2"/>
    <w:rPr>
      <w:sz w:val="18"/>
    </w:rPr>
  </w:style>
  <w:style w:type="paragraph" w:styleId="Sansinterligne">
    <w:name w:val="No Spacing"/>
    <w:uiPriority w:val="1"/>
    <w:qFormat/>
    <w:rsid w:val="00696B6E"/>
    <w:pPr>
      <w:spacing w:after="0" w:line="240" w:lineRule="auto"/>
    </w:pPr>
  </w:style>
  <w:style w:type="character" w:customStyle="1" w:styleId="Titre1Car">
    <w:name w:val="Titre 1 Car"/>
    <w:basedOn w:val="Policepardfaut"/>
    <w:link w:val="Titre1"/>
    <w:uiPriority w:val="9"/>
    <w:rsid w:val="00F53FDC"/>
    <w:rPr>
      <w:rFonts w:asciiTheme="majorHAnsi" w:eastAsiaTheme="majorEastAsia" w:hAnsiTheme="majorHAnsi" w:cstheme="majorBidi"/>
      <w:b/>
      <w:color w:val="1F497D" w:themeColor="text2"/>
      <w:sz w:val="32"/>
      <w:szCs w:val="32"/>
    </w:rPr>
  </w:style>
  <w:style w:type="paragraph" w:customStyle="1" w:styleId="tiquettes">
    <w:name w:val="Étiquettes"/>
    <w:basedOn w:val="Normal"/>
    <w:qFormat/>
    <w:rsid w:val="00FD35A6"/>
    <w:pPr>
      <w:spacing w:after="0"/>
    </w:pPr>
    <w:rPr>
      <w:sz w:val="18"/>
    </w:rPr>
  </w:style>
  <w:style w:type="table" w:customStyle="1" w:styleId="Heuresdouverture">
    <w:name w:val="Heures d’ouverture"/>
    <w:basedOn w:val="TableauNormal"/>
    <w:uiPriority w:val="99"/>
    <w:rsid w:val="00FD35A6"/>
    <w:pPr>
      <w:spacing w:after="0" w:line="240" w:lineRule="auto"/>
    </w:pPr>
    <w:tblPr>
      <w:tblCellMar>
        <w:left w:w="216" w:type="dxa"/>
        <w:right w:w="216" w:type="dxa"/>
      </w:tblCellMar>
    </w:tblPr>
    <w:tcPr>
      <w:vAlign w:val="bottom"/>
    </w:tcPr>
    <w:tblStylePr w:type="firstRow">
      <w:pPr>
        <w:jc w:val="center"/>
      </w:pPr>
      <w:rPr>
        <w:b/>
      </w:rPr>
      <w:tblPr/>
      <w:tcPr>
        <w:vAlign w:val="top"/>
      </w:tcPr>
    </w:tblStylePr>
  </w:style>
  <w:style w:type="paragraph" w:styleId="Textedebulles">
    <w:name w:val="Balloon Text"/>
    <w:basedOn w:val="Normal"/>
    <w:link w:val="TextedebullesCar"/>
    <w:uiPriority w:val="99"/>
    <w:semiHidden/>
    <w:unhideWhenUsed/>
    <w:rsid w:val="009075D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075D1"/>
    <w:rPr>
      <w:rFonts w:ascii="Segoe UI" w:hAnsi="Segoe UI" w:cs="Segoe UI"/>
      <w:sz w:val="18"/>
      <w:szCs w:val="18"/>
    </w:rPr>
  </w:style>
  <w:style w:type="paragraph" w:customStyle="1" w:styleId="Multiplechoice3">
    <w:name w:val="Multiple choice | 3"/>
    <w:basedOn w:val="Normal"/>
    <w:qFormat/>
    <w:rsid w:val="00A66385"/>
    <w:pPr>
      <w:tabs>
        <w:tab w:val="left" w:pos="3600"/>
        <w:tab w:val="left" w:pos="7200"/>
      </w:tabs>
      <w:spacing w:before="120" w:after="200" w:line="276" w:lineRule="auto"/>
      <w:contextualSpacing/>
    </w:pPr>
    <w:rPr>
      <w:rFonts w:eastAsiaTheme="minorEastAsia"/>
      <w:lang w:eastAsia="ja-JP"/>
    </w:rPr>
  </w:style>
  <w:style w:type="character" w:customStyle="1" w:styleId="Titre3Car">
    <w:name w:val="Titre 3 Car"/>
    <w:basedOn w:val="Policepardfaut"/>
    <w:link w:val="Titre3"/>
    <w:uiPriority w:val="9"/>
    <w:semiHidden/>
    <w:rsid w:val="001B569A"/>
    <w:rPr>
      <w:rFonts w:asciiTheme="majorHAnsi" w:eastAsiaTheme="majorEastAsia" w:hAnsiTheme="majorHAnsi" w:cstheme="majorBidi"/>
      <w:color w:val="B3A539" w:themeColor="accent1" w:themeShade="7F"/>
      <w:sz w:val="24"/>
      <w:szCs w:val="24"/>
    </w:rPr>
  </w:style>
  <w:style w:type="character" w:customStyle="1" w:styleId="Style1">
    <w:name w:val="Style1"/>
    <w:basedOn w:val="Policepardfaut"/>
    <w:uiPriority w:val="1"/>
    <w:rsid w:val="00162CC5"/>
    <w:rPr>
      <w:rFonts w:ascii="Calibri" w:hAnsi="Calibri"/>
      <w:color w:val="auto"/>
      <w:sz w:val="22"/>
    </w:rPr>
  </w:style>
  <w:style w:type="paragraph" w:customStyle="1" w:styleId="Style2">
    <w:name w:val="Style2"/>
    <w:basedOn w:val="Titre2"/>
    <w:link w:val="Style2Car"/>
    <w:qFormat/>
    <w:rsid w:val="00F7506E"/>
    <w:pPr>
      <w:pBdr>
        <w:top w:val="single" w:sz="6" w:space="1" w:color="B5A63A" w:themeColor="accent1" w:themeShade="80"/>
      </w:pBdr>
      <w:shd w:val="clear" w:color="auto" w:fill="FDFDF9" w:themeFill="accent1" w:themeFillTint="33"/>
      <w:tabs>
        <w:tab w:val="center" w:pos="5400"/>
      </w:tabs>
      <w:spacing w:before="240" w:after="240" w:line="276" w:lineRule="auto"/>
    </w:pPr>
    <w:rPr>
      <w:b/>
      <w:bCs/>
      <w:color w:val="000000" w:themeColor="accent5" w:themeShade="BF"/>
      <w:sz w:val="24"/>
      <w:lang w:eastAsia="ja-JP"/>
    </w:rPr>
  </w:style>
  <w:style w:type="character" w:customStyle="1" w:styleId="Style2Car">
    <w:name w:val="Style2 Car"/>
    <w:basedOn w:val="Titre2Car"/>
    <w:link w:val="Style2"/>
    <w:rsid w:val="00F7506E"/>
    <w:rPr>
      <w:rFonts w:asciiTheme="majorHAnsi" w:eastAsiaTheme="majorEastAsia" w:hAnsiTheme="majorHAnsi" w:cstheme="majorBidi"/>
      <w:b/>
      <w:bCs/>
      <w:color w:val="000000" w:themeColor="accent5" w:themeShade="BF"/>
      <w:sz w:val="24"/>
      <w:szCs w:val="26"/>
      <w:shd w:val="clear" w:color="auto" w:fill="FDFDF9" w:themeFill="accent1" w:themeFillTint="33"/>
      <w:lang w:val="es-419" w:eastAsia="ja-JP"/>
    </w:rPr>
  </w:style>
  <w:style w:type="character" w:customStyle="1" w:styleId="Titre2Car">
    <w:name w:val="Titre 2 Car"/>
    <w:basedOn w:val="Policepardfaut"/>
    <w:link w:val="Titre2"/>
    <w:uiPriority w:val="9"/>
    <w:semiHidden/>
    <w:rsid w:val="00F7506E"/>
    <w:rPr>
      <w:rFonts w:asciiTheme="majorHAnsi" w:eastAsiaTheme="majorEastAsia" w:hAnsiTheme="majorHAnsi" w:cstheme="majorBidi"/>
      <w:color w:val="DAD08B" w:themeColor="accent1" w:themeShade="BF"/>
      <w:sz w:val="26"/>
      <w:szCs w:val="26"/>
    </w:rPr>
  </w:style>
  <w:style w:type="paragraph" w:customStyle="1" w:styleId="Multiplechoice4">
    <w:name w:val="Multiple choice | 4"/>
    <w:basedOn w:val="Normal"/>
    <w:qFormat/>
    <w:rsid w:val="000B46A8"/>
    <w:pPr>
      <w:tabs>
        <w:tab w:val="left" w:pos="2700"/>
        <w:tab w:val="left" w:pos="5391"/>
        <w:tab w:val="left" w:pos="8091"/>
      </w:tabs>
      <w:spacing w:before="120" w:after="200" w:line="276" w:lineRule="auto"/>
      <w:contextualSpacing/>
    </w:pPr>
    <w:rPr>
      <w:rFonts w:eastAsiaTheme="minorEastAsia"/>
      <w:lang w:eastAsia="ja-JP"/>
    </w:rPr>
  </w:style>
  <w:style w:type="character" w:styleId="Appelnotedebasdep">
    <w:name w:val="footnote reference"/>
    <w:basedOn w:val="Policepardfaut"/>
    <w:uiPriority w:val="99"/>
    <w:semiHidden/>
    <w:unhideWhenUsed/>
    <w:rsid w:val="000B46A8"/>
    <w:rPr>
      <w:vertAlign w:val="superscript"/>
    </w:rPr>
  </w:style>
  <w:style w:type="paragraph" w:styleId="Notedebasdepage">
    <w:name w:val="footnote text"/>
    <w:basedOn w:val="Normal"/>
    <w:link w:val="NotedebasdepageCar"/>
    <w:uiPriority w:val="99"/>
    <w:semiHidden/>
    <w:unhideWhenUsed/>
    <w:rsid w:val="005261F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261F0"/>
    <w:rPr>
      <w:sz w:val="20"/>
      <w:szCs w:val="20"/>
    </w:rPr>
  </w:style>
  <w:style w:type="character" w:styleId="Lienhypertexte">
    <w:name w:val="Hyperlink"/>
    <w:basedOn w:val="Policepardfaut"/>
    <w:uiPriority w:val="99"/>
    <w:unhideWhenUsed/>
    <w:rsid w:val="003D189C"/>
    <w:rPr>
      <w:color w:val="0000FF"/>
      <w:u w:val="single"/>
    </w:rPr>
  </w:style>
  <w:style w:type="character" w:styleId="Marquedecommentaire">
    <w:name w:val="annotation reference"/>
    <w:basedOn w:val="Policepardfaut"/>
    <w:uiPriority w:val="99"/>
    <w:semiHidden/>
    <w:unhideWhenUsed/>
    <w:rsid w:val="00D360B3"/>
    <w:rPr>
      <w:sz w:val="16"/>
      <w:szCs w:val="16"/>
    </w:rPr>
  </w:style>
  <w:style w:type="paragraph" w:styleId="Commentaire">
    <w:name w:val="annotation text"/>
    <w:basedOn w:val="Normal"/>
    <w:link w:val="CommentaireCar"/>
    <w:uiPriority w:val="99"/>
    <w:semiHidden/>
    <w:unhideWhenUsed/>
    <w:rsid w:val="00D360B3"/>
    <w:pPr>
      <w:spacing w:line="240" w:lineRule="auto"/>
    </w:pPr>
    <w:rPr>
      <w:sz w:val="20"/>
      <w:szCs w:val="20"/>
    </w:rPr>
  </w:style>
  <w:style w:type="character" w:customStyle="1" w:styleId="CommentaireCar">
    <w:name w:val="Commentaire Car"/>
    <w:basedOn w:val="Policepardfaut"/>
    <w:link w:val="Commentaire"/>
    <w:uiPriority w:val="99"/>
    <w:semiHidden/>
    <w:rsid w:val="00D360B3"/>
    <w:rPr>
      <w:sz w:val="20"/>
      <w:szCs w:val="20"/>
    </w:rPr>
  </w:style>
  <w:style w:type="paragraph" w:styleId="Objetducommentaire">
    <w:name w:val="annotation subject"/>
    <w:basedOn w:val="Commentaire"/>
    <w:next w:val="Commentaire"/>
    <w:link w:val="ObjetducommentaireCar"/>
    <w:uiPriority w:val="99"/>
    <w:semiHidden/>
    <w:unhideWhenUsed/>
    <w:rsid w:val="00D360B3"/>
    <w:rPr>
      <w:b/>
      <w:bCs/>
    </w:rPr>
  </w:style>
  <w:style w:type="character" w:customStyle="1" w:styleId="ObjetducommentaireCar">
    <w:name w:val="Objet du commentaire Car"/>
    <w:basedOn w:val="CommentaireCar"/>
    <w:link w:val="Objetducommentaire"/>
    <w:uiPriority w:val="99"/>
    <w:semiHidden/>
    <w:rsid w:val="00D360B3"/>
    <w:rPr>
      <w:b/>
      <w:bCs/>
      <w:sz w:val="20"/>
      <w:szCs w:val="20"/>
    </w:rPr>
  </w:style>
  <w:style w:type="paragraph" w:styleId="Rvision">
    <w:name w:val="Revision"/>
    <w:hidden/>
    <w:uiPriority w:val="99"/>
    <w:semiHidden/>
    <w:rsid w:val="003831E4"/>
    <w:pPr>
      <w:spacing w:after="0" w:line="240" w:lineRule="auto"/>
    </w:pPr>
  </w:style>
  <w:style w:type="character" w:styleId="Mentionnonrsolue">
    <w:name w:val="Unresolved Mention"/>
    <w:basedOn w:val="Policepardfaut"/>
    <w:uiPriority w:val="99"/>
    <w:semiHidden/>
    <w:unhideWhenUsed/>
    <w:rsid w:val="004942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1723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codes/article_lc/LEGIARTI000020196371"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privacyportal-eu.onetrust.com/webform/805a28e1-162f-481b-a801-affbef1aca04/d7ccb1bf-0f65-4743-8153-2acdac54e1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fd.fr/sites/afd/files/2022-02-11-22-54/Cadre%20d%27utilisation_AFD.pdf" TargetMode="External"/><Relationship Id="rId22"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legal.un.org/ola/FR/Default.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MHAOULINF\AppData\Roaming\Microsoft\Templates\Formulaire%20de%20mise%20&#224;%20jour%20pour%20cabinet%20-%20Sant&#23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38"/>
        <w:category>
          <w:name w:val="Général"/>
          <w:gallery w:val="placeholder"/>
        </w:category>
        <w:types>
          <w:type w:val="bbPlcHdr"/>
        </w:types>
        <w:behaviors>
          <w:behavior w:val="content"/>
        </w:behaviors>
        <w:guid w:val="{4470303A-C60A-47B6-881D-1F6AFA17A7F6}"/>
      </w:docPartPr>
      <w:docPartBody>
        <w:p w:rsidR="00A07ADE" w:rsidRDefault="000D741C">
          <w:r>
            <w:rPr>
              <w:rStyle w:val="Textedelespacerserv"/>
            </w:rPr>
            <w:t>Haga clic o pulse aquí para introducir texto.</w:t>
          </w:r>
        </w:p>
      </w:docPartBody>
    </w:docPart>
    <w:docPart>
      <w:docPartPr>
        <w:name w:val="DefaultPlaceholder_-1854013440"/>
        <w:category>
          <w:name w:val="Général"/>
          <w:gallery w:val="placeholder"/>
        </w:category>
        <w:types>
          <w:type w:val="bbPlcHdr"/>
        </w:types>
        <w:behaviors>
          <w:behavior w:val="content"/>
        </w:behaviors>
        <w:guid w:val="{30EABF3B-6430-4256-B2B4-90A82A9C9BF2}"/>
      </w:docPartPr>
      <w:docPartBody>
        <w:p w:rsidR="00A07ADE" w:rsidRDefault="000D741C">
          <w:r>
            <w:rPr>
              <w:rStyle w:val="Textedelespacerserv"/>
            </w:rPr>
            <w:t>Haga clic o pulse aquí para introducir texto.</w:t>
          </w:r>
        </w:p>
      </w:docPartBody>
    </w:docPart>
    <w:docPart>
      <w:docPartPr>
        <w:name w:val="60AAD36CE90A4AF089E057C50A506B7D"/>
        <w:category>
          <w:name w:val="Général"/>
          <w:gallery w:val="placeholder"/>
        </w:category>
        <w:types>
          <w:type w:val="bbPlcHdr"/>
        </w:types>
        <w:behaviors>
          <w:behavior w:val="content"/>
        </w:behaviors>
        <w:guid w:val="{E409FBFA-92D9-4FCA-9EFE-CF5692756E73}"/>
      </w:docPartPr>
      <w:docPartBody>
        <w:p w:rsidR="00A07ADE" w:rsidRDefault="000D741C" w:rsidP="000D741C">
          <w:pPr>
            <w:pStyle w:val="60AAD36CE90A4AF089E057C50A506B7D"/>
          </w:pPr>
          <w:r w:rsidRPr="00F12659">
            <w:rPr>
              <w:rStyle w:val="Textedelespacerserv"/>
            </w:rPr>
            <w:t>Cliquez ou appuyez ici pour entrer du texte.</w:t>
          </w:r>
        </w:p>
      </w:docPartBody>
    </w:docPart>
    <w:docPart>
      <w:docPartPr>
        <w:name w:val="D7EA38F540AC4814B9AFA138F9E80ACB"/>
        <w:category>
          <w:name w:val="Général"/>
          <w:gallery w:val="placeholder"/>
        </w:category>
        <w:types>
          <w:type w:val="bbPlcHdr"/>
        </w:types>
        <w:behaviors>
          <w:behavior w:val="content"/>
        </w:behaviors>
        <w:guid w:val="{8A80BF01-89BA-4ADB-8A3E-1BD6A9AE63AF}"/>
      </w:docPartPr>
      <w:docPartBody>
        <w:p w:rsidR="00A07ADE" w:rsidRDefault="000D741C" w:rsidP="000D741C">
          <w:pPr>
            <w:pStyle w:val="D7EA38F540AC4814B9AFA138F9E80ACB"/>
          </w:pPr>
          <w:r w:rsidRPr="00F12659">
            <w:rPr>
              <w:rStyle w:val="Textedelespacerserv"/>
            </w:rPr>
            <w:t>Cliquez ou appuyez ici pour entrer du texte.</w:t>
          </w:r>
        </w:p>
      </w:docPartBody>
    </w:docPart>
    <w:docPart>
      <w:docPartPr>
        <w:name w:val="06000FCBC0B44D2FBD5AC97675AAB1AE"/>
        <w:category>
          <w:name w:val="Général"/>
          <w:gallery w:val="placeholder"/>
        </w:category>
        <w:types>
          <w:type w:val="bbPlcHdr"/>
        </w:types>
        <w:behaviors>
          <w:behavior w:val="content"/>
        </w:behaviors>
        <w:guid w:val="{F4E5D7BE-4F90-4DBA-B237-811222E35D43}"/>
      </w:docPartPr>
      <w:docPartBody>
        <w:p w:rsidR="00A07ADE" w:rsidRDefault="000D741C" w:rsidP="000D741C">
          <w:r>
            <w:rPr>
              <w:rStyle w:val="Textedelespacerserv"/>
            </w:rPr>
            <w:t>Haga clic o pulse aquí para introducir texto.</w:t>
          </w:r>
        </w:p>
      </w:docPartBody>
    </w:docPart>
    <w:docPart>
      <w:docPartPr>
        <w:name w:val="F5295708ED60460092B371058550AF8F"/>
        <w:category>
          <w:name w:val="Général"/>
          <w:gallery w:val="placeholder"/>
        </w:category>
        <w:types>
          <w:type w:val="bbPlcHdr"/>
        </w:types>
        <w:behaviors>
          <w:behavior w:val="content"/>
        </w:behaviors>
        <w:guid w:val="{4414F04D-8A69-40F9-AE2D-1B876093FB6E}"/>
      </w:docPartPr>
      <w:docPartBody>
        <w:p w:rsidR="00A07ADE" w:rsidRDefault="000D741C" w:rsidP="000D741C">
          <w:pPr>
            <w:pStyle w:val="F5295708ED60460092B371058550AF8F"/>
          </w:pPr>
          <w:r w:rsidRPr="00F12659">
            <w:rPr>
              <w:rStyle w:val="Textedelespacerserv"/>
            </w:rPr>
            <w:t>Cliquez ou appuyez ici pour entrer du texte.</w:t>
          </w:r>
        </w:p>
      </w:docPartBody>
    </w:docPart>
    <w:docPart>
      <w:docPartPr>
        <w:name w:val="D156ECBB9AB34B5C864DE4A27E7035EF"/>
        <w:category>
          <w:name w:val="Général"/>
          <w:gallery w:val="placeholder"/>
        </w:category>
        <w:types>
          <w:type w:val="bbPlcHdr"/>
        </w:types>
        <w:behaviors>
          <w:behavior w:val="content"/>
        </w:behaviors>
        <w:guid w:val="{119CAFCD-8E9C-4AF2-A46F-D89943AC9F9A}"/>
      </w:docPartPr>
      <w:docPartBody>
        <w:p w:rsidR="00A07ADE" w:rsidRDefault="000D741C" w:rsidP="000D741C">
          <w:r>
            <w:rPr>
              <w:rStyle w:val="Textedelespacerserv"/>
            </w:rPr>
            <w:t>Haga clic o pulse aquí para introducir texto.</w:t>
          </w:r>
        </w:p>
      </w:docPartBody>
    </w:docPart>
    <w:docPart>
      <w:docPartPr>
        <w:name w:val="187B31B027A74573A85421DAAD105246"/>
        <w:category>
          <w:name w:val="Général"/>
          <w:gallery w:val="placeholder"/>
        </w:category>
        <w:types>
          <w:type w:val="bbPlcHdr"/>
        </w:types>
        <w:behaviors>
          <w:behavior w:val="content"/>
        </w:behaviors>
        <w:guid w:val="{2FE57D86-0F36-490B-A61B-AD918E7428AF}"/>
      </w:docPartPr>
      <w:docPartBody>
        <w:p w:rsidR="00A07ADE" w:rsidRDefault="000D741C" w:rsidP="000D741C">
          <w:pPr>
            <w:pStyle w:val="187B31B027A74573A85421DAAD105246"/>
          </w:pPr>
          <w:r w:rsidRPr="00F12659">
            <w:rPr>
              <w:rStyle w:val="Textedelespacerserv"/>
            </w:rPr>
            <w:t>Cliquez ou appuyez ici pour entrer du texte.</w:t>
          </w:r>
        </w:p>
      </w:docPartBody>
    </w:docPart>
    <w:docPart>
      <w:docPartPr>
        <w:name w:val="4852B5C765434F44AD25A60F463CA4C7"/>
        <w:category>
          <w:name w:val="Général"/>
          <w:gallery w:val="placeholder"/>
        </w:category>
        <w:types>
          <w:type w:val="bbPlcHdr"/>
        </w:types>
        <w:behaviors>
          <w:behavior w:val="content"/>
        </w:behaviors>
        <w:guid w:val="{84550C56-3611-44C7-BDE8-87C3B5A52823}"/>
      </w:docPartPr>
      <w:docPartBody>
        <w:p w:rsidR="00A07ADE" w:rsidRDefault="000D741C" w:rsidP="000D741C">
          <w:r>
            <w:rPr>
              <w:rStyle w:val="Textedelespacerserv"/>
            </w:rPr>
            <w:t>Haga clic o pulse aquí para introducir texto.</w:t>
          </w:r>
        </w:p>
      </w:docPartBody>
    </w:docPart>
    <w:docPart>
      <w:docPartPr>
        <w:name w:val="B346A07E78764941B03F4087160ED964"/>
        <w:category>
          <w:name w:val="Général"/>
          <w:gallery w:val="placeholder"/>
        </w:category>
        <w:types>
          <w:type w:val="bbPlcHdr"/>
        </w:types>
        <w:behaviors>
          <w:behavior w:val="content"/>
        </w:behaviors>
        <w:guid w:val="{EAE31E48-6889-47F2-86B4-672348B27758}"/>
      </w:docPartPr>
      <w:docPartBody>
        <w:p w:rsidR="00A07ADE" w:rsidRDefault="000D741C" w:rsidP="000D741C">
          <w:pPr>
            <w:pStyle w:val="B346A07E78764941B03F4087160ED964"/>
          </w:pPr>
          <w:r w:rsidRPr="00F12659">
            <w:rPr>
              <w:rStyle w:val="Textedelespacerserv"/>
            </w:rPr>
            <w:t>Cliquez ou appuyez ici pour entrer du texte.</w:t>
          </w:r>
        </w:p>
      </w:docPartBody>
    </w:docPart>
    <w:docPart>
      <w:docPartPr>
        <w:name w:val="E492E50072FF4F9BBF2B921F468EBA61"/>
        <w:category>
          <w:name w:val="Général"/>
          <w:gallery w:val="placeholder"/>
        </w:category>
        <w:types>
          <w:type w:val="bbPlcHdr"/>
        </w:types>
        <w:behaviors>
          <w:behavior w:val="content"/>
        </w:behaviors>
        <w:guid w:val="{AB9B1AEA-7934-4BCA-A26F-765EF8989301}"/>
      </w:docPartPr>
      <w:docPartBody>
        <w:p w:rsidR="00A07ADE" w:rsidRDefault="000D741C" w:rsidP="000D741C">
          <w:r>
            <w:rPr>
              <w:rStyle w:val="Textedelespacerserv"/>
            </w:rPr>
            <w:t>Haga clic o pulse aquí para introducir texto.</w:t>
          </w:r>
        </w:p>
      </w:docPartBody>
    </w:docPart>
    <w:docPart>
      <w:docPartPr>
        <w:name w:val="4F52CB7B9AA74650AA2D661C52B230FD"/>
        <w:category>
          <w:name w:val="Général"/>
          <w:gallery w:val="placeholder"/>
        </w:category>
        <w:types>
          <w:type w:val="bbPlcHdr"/>
        </w:types>
        <w:behaviors>
          <w:behavior w:val="content"/>
        </w:behaviors>
        <w:guid w:val="{54A1A864-9C1B-4475-B273-60C311E0077A}"/>
      </w:docPartPr>
      <w:docPartBody>
        <w:p w:rsidR="00A07ADE" w:rsidRDefault="000D741C" w:rsidP="000D741C">
          <w:pPr>
            <w:pStyle w:val="4F52CB7B9AA74650AA2D661C52B230FD"/>
          </w:pPr>
          <w:r w:rsidRPr="00F12659">
            <w:rPr>
              <w:rStyle w:val="Textedelespacerserv"/>
            </w:rPr>
            <w:t>Cliquez ou appuyez ici pour entrer du texte.</w:t>
          </w:r>
        </w:p>
      </w:docPartBody>
    </w:docPart>
    <w:docPart>
      <w:docPartPr>
        <w:name w:val="97B85F91D5AF4187A29DC90A6D1513C6"/>
        <w:category>
          <w:name w:val="Général"/>
          <w:gallery w:val="placeholder"/>
        </w:category>
        <w:types>
          <w:type w:val="bbPlcHdr"/>
        </w:types>
        <w:behaviors>
          <w:behavior w:val="content"/>
        </w:behaviors>
        <w:guid w:val="{1B228E38-ECEE-478E-AA26-3B371E45212D}"/>
      </w:docPartPr>
      <w:docPartBody>
        <w:p w:rsidR="00A07ADE" w:rsidRDefault="000D741C" w:rsidP="000D741C">
          <w:r>
            <w:rPr>
              <w:rStyle w:val="Textedelespacerserv"/>
            </w:rPr>
            <w:t>Haga clic o pulse aquí para introducir texto.</w:t>
          </w:r>
        </w:p>
      </w:docPartBody>
    </w:docPart>
    <w:docPart>
      <w:docPartPr>
        <w:name w:val="FF033B40E9F6434FBF0A3ECAA929B651"/>
        <w:category>
          <w:name w:val="Général"/>
          <w:gallery w:val="placeholder"/>
        </w:category>
        <w:types>
          <w:type w:val="bbPlcHdr"/>
        </w:types>
        <w:behaviors>
          <w:behavior w:val="content"/>
        </w:behaviors>
        <w:guid w:val="{BB24129D-C7D5-478D-B16D-DDD6925AE776}"/>
      </w:docPartPr>
      <w:docPartBody>
        <w:p w:rsidR="00A07ADE" w:rsidRDefault="000D741C" w:rsidP="000D741C">
          <w:pPr>
            <w:pStyle w:val="FF033B40E9F6434FBF0A3ECAA929B651"/>
          </w:pPr>
          <w:r w:rsidRPr="00F12659">
            <w:rPr>
              <w:rStyle w:val="Textedelespacerserv"/>
            </w:rPr>
            <w:t>Cliquez ou appuyez ici pour entrer du texte.</w:t>
          </w:r>
        </w:p>
      </w:docPartBody>
    </w:docPart>
    <w:docPart>
      <w:docPartPr>
        <w:name w:val="38A170790ED946B6B27D70DB569BF0A3"/>
        <w:category>
          <w:name w:val="Général"/>
          <w:gallery w:val="placeholder"/>
        </w:category>
        <w:types>
          <w:type w:val="bbPlcHdr"/>
        </w:types>
        <w:behaviors>
          <w:behavior w:val="content"/>
        </w:behaviors>
        <w:guid w:val="{C9B73D7A-E66F-4AB3-83B6-23C8B6FE2AF2}"/>
      </w:docPartPr>
      <w:docPartBody>
        <w:p w:rsidR="00A07ADE" w:rsidRDefault="000D741C" w:rsidP="000D741C">
          <w:r>
            <w:rPr>
              <w:rStyle w:val="Textedelespacerserv"/>
            </w:rPr>
            <w:t>Haga clic o pulse aquí para introducir texto.</w:t>
          </w:r>
        </w:p>
      </w:docPartBody>
    </w:docPart>
    <w:docPart>
      <w:docPartPr>
        <w:name w:val="78466BD9656741BAB6F752B0C1BD9E46"/>
        <w:category>
          <w:name w:val="Général"/>
          <w:gallery w:val="placeholder"/>
        </w:category>
        <w:types>
          <w:type w:val="bbPlcHdr"/>
        </w:types>
        <w:behaviors>
          <w:behavior w:val="content"/>
        </w:behaviors>
        <w:guid w:val="{087B70F8-F120-4267-B2E4-4493D6A95775}"/>
      </w:docPartPr>
      <w:docPartBody>
        <w:p w:rsidR="00A07ADE" w:rsidRDefault="000D741C" w:rsidP="000D741C">
          <w:pPr>
            <w:pStyle w:val="78466BD9656741BAB6F752B0C1BD9E46"/>
          </w:pPr>
          <w:r w:rsidRPr="00F12659">
            <w:rPr>
              <w:rStyle w:val="Textedelespacerserv"/>
            </w:rPr>
            <w:t>Cliquez ou appuyez ici pour entrer du texte.</w:t>
          </w:r>
        </w:p>
      </w:docPartBody>
    </w:docPart>
    <w:docPart>
      <w:docPartPr>
        <w:name w:val="E00CA28E7E594DC48F9C94F0A440914E"/>
        <w:category>
          <w:name w:val="Général"/>
          <w:gallery w:val="placeholder"/>
        </w:category>
        <w:types>
          <w:type w:val="bbPlcHdr"/>
        </w:types>
        <w:behaviors>
          <w:behavior w:val="content"/>
        </w:behaviors>
        <w:guid w:val="{FED070DF-9285-4212-A25E-04684978658A}"/>
      </w:docPartPr>
      <w:docPartBody>
        <w:p w:rsidR="00A07ADE" w:rsidRDefault="000D741C" w:rsidP="000D741C">
          <w:r>
            <w:rPr>
              <w:rStyle w:val="Textedelespacerserv"/>
            </w:rPr>
            <w:t>Haga clic o pulse aquí para introducir texto.</w:t>
          </w:r>
        </w:p>
      </w:docPartBody>
    </w:docPart>
    <w:docPart>
      <w:docPartPr>
        <w:name w:val="E4688DD6E7B948A1BD1CAEF450272476"/>
        <w:category>
          <w:name w:val="Général"/>
          <w:gallery w:val="placeholder"/>
        </w:category>
        <w:types>
          <w:type w:val="bbPlcHdr"/>
        </w:types>
        <w:behaviors>
          <w:behavior w:val="content"/>
        </w:behaviors>
        <w:guid w:val="{FFD9460A-C8D9-4974-ABF3-19EA085B96E2}"/>
      </w:docPartPr>
      <w:docPartBody>
        <w:p w:rsidR="00A07ADE" w:rsidRDefault="000D741C" w:rsidP="000D741C">
          <w:pPr>
            <w:pStyle w:val="E4688DD6E7B948A1BD1CAEF450272476"/>
          </w:pPr>
          <w:r w:rsidRPr="00F12659">
            <w:rPr>
              <w:rStyle w:val="Textedelespacerserv"/>
            </w:rPr>
            <w:t>Cliquez ou appuyez ici pour entrer du texte.</w:t>
          </w:r>
        </w:p>
      </w:docPartBody>
    </w:docPart>
    <w:docPart>
      <w:docPartPr>
        <w:name w:val="0CA4D3DA30B84BD9B412CE84CFAB67D9"/>
        <w:category>
          <w:name w:val="Général"/>
          <w:gallery w:val="placeholder"/>
        </w:category>
        <w:types>
          <w:type w:val="bbPlcHdr"/>
        </w:types>
        <w:behaviors>
          <w:behavior w:val="content"/>
        </w:behaviors>
        <w:guid w:val="{A24DFAD4-6245-4FD6-899D-773A5DAD91D6}"/>
      </w:docPartPr>
      <w:docPartBody>
        <w:p w:rsidR="00A07ADE" w:rsidRDefault="000D741C" w:rsidP="000D741C">
          <w:r>
            <w:rPr>
              <w:rStyle w:val="Textedelespacerserv"/>
            </w:rPr>
            <w:t>Haga clic o pulse aquí para introducir texto.</w:t>
          </w:r>
        </w:p>
      </w:docPartBody>
    </w:docPart>
    <w:docPart>
      <w:docPartPr>
        <w:name w:val="9AA0492FCE3243C0A989FAA0AFCB1406"/>
        <w:category>
          <w:name w:val="Général"/>
          <w:gallery w:val="placeholder"/>
        </w:category>
        <w:types>
          <w:type w:val="bbPlcHdr"/>
        </w:types>
        <w:behaviors>
          <w:behavior w:val="content"/>
        </w:behaviors>
        <w:guid w:val="{9580DABE-7976-43F1-86EA-0684647AB71D}"/>
      </w:docPartPr>
      <w:docPartBody>
        <w:p w:rsidR="00A07ADE" w:rsidRDefault="000D741C" w:rsidP="000D741C">
          <w:pPr>
            <w:pStyle w:val="9AA0492FCE3243C0A989FAA0AFCB1406"/>
          </w:pPr>
          <w:r w:rsidRPr="00F12659">
            <w:rPr>
              <w:rStyle w:val="Textedelespacerserv"/>
            </w:rPr>
            <w:t>Cliquez ou appuyez ici pour entrer du texte.</w:t>
          </w:r>
        </w:p>
      </w:docPartBody>
    </w:docPart>
    <w:docPart>
      <w:docPartPr>
        <w:name w:val="DD70D1057A424180B65713A0589CD3FF"/>
        <w:category>
          <w:name w:val="Général"/>
          <w:gallery w:val="placeholder"/>
        </w:category>
        <w:types>
          <w:type w:val="bbPlcHdr"/>
        </w:types>
        <w:behaviors>
          <w:behavior w:val="content"/>
        </w:behaviors>
        <w:guid w:val="{C1EC42FA-9B87-48A3-B5CF-EFD1063275B2}"/>
      </w:docPartPr>
      <w:docPartBody>
        <w:p w:rsidR="00A07ADE" w:rsidRDefault="000D741C" w:rsidP="000D741C">
          <w:r>
            <w:rPr>
              <w:rStyle w:val="Textedelespacerserv"/>
            </w:rPr>
            <w:t>Haga clic o pulse aquí para introducir texto.</w:t>
          </w:r>
        </w:p>
      </w:docPartBody>
    </w:docPart>
    <w:docPart>
      <w:docPartPr>
        <w:name w:val="9CABE01C3376482FAB853CA0A468423E"/>
        <w:category>
          <w:name w:val="Général"/>
          <w:gallery w:val="placeholder"/>
        </w:category>
        <w:types>
          <w:type w:val="bbPlcHdr"/>
        </w:types>
        <w:behaviors>
          <w:behavior w:val="content"/>
        </w:behaviors>
        <w:guid w:val="{027575ED-02F9-462D-998B-F310E8ED5604}"/>
      </w:docPartPr>
      <w:docPartBody>
        <w:p w:rsidR="00A07ADE" w:rsidRDefault="000D741C" w:rsidP="000D741C">
          <w:r>
            <w:rPr>
              <w:rStyle w:val="Textedelespacerserv"/>
            </w:rPr>
            <w:t>Haga clic o pulse aquí para introducir texto.</w:t>
          </w:r>
        </w:p>
      </w:docPartBody>
    </w:docPart>
    <w:docPart>
      <w:docPartPr>
        <w:name w:val="11B17622EB664B4BB1350312D9CBD353"/>
        <w:category>
          <w:name w:val="Général"/>
          <w:gallery w:val="placeholder"/>
        </w:category>
        <w:types>
          <w:type w:val="bbPlcHdr"/>
        </w:types>
        <w:behaviors>
          <w:behavior w:val="content"/>
        </w:behaviors>
        <w:guid w:val="{FD42D1EE-2427-4048-87FC-E44A300AE3A2}"/>
      </w:docPartPr>
      <w:docPartBody>
        <w:p w:rsidR="00A07ADE" w:rsidRDefault="000D741C" w:rsidP="000D741C">
          <w:r>
            <w:rPr>
              <w:rStyle w:val="Textedelespacerserv"/>
            </w:rPr>
            <w:t>Haga clic o pulse aquí para introducir texto.</w:t>
          </w:r>
        </w:p>
      </w:docPartBody>
    </w:docPart>
    <w:docPart>
      <w:docPartPr>
        <w:name w:val="FF46F3A4EF894DE5A7A730FA59D1014C"/>
        <w:category>
          <w:name w:val="Général"/>
          <w:gallery w:val="placeholder"/>
        </w:category>
        <w:types>
          <w:type w:val="bbPlcHdr"/>
        </w:types>
        <w:behaviors>
          <w:behavior w:val="content"/>
        </w:behaviors>
        <w:guid w:val="{46129302-A108-4B11-8113-1BCB0276E34E}"/>
      </w:docPartPr>
      <w:docPartBody>
        <w:p w:rsidR="00A07ADE" w:rsidRDefault="000D741C" w:rsidP="000D741C">
          <w:pPr>
            <w:pStyle w:val="FF46F3A4EF894DE5A7A730FA59D1014C"/>
          </w:pPr>
          <w:r w:rsidRPr="00F12659">
            <w:rPr>
              <w:rStyle w:val="Textedelespacerserv"/>
            </w:rPr>
            <w:t>Cliquez ou appuyez ici pour entrer du texte.</w:t>
          </w:r>
        </w:p>
      </w:docPartBody>
    </w:docPart>
    <w:docPart>
      <w:docPartPr>
        <w:name w:val="8479EFBEADAA4A6EA71F3F60C8FCBABD"/>
        <w:category>
          <w:name w:val="Général"/>
          <w:gallery w:val="placeholder"/>
        </w:category>
        <w:types>
          <w:type w:val="bbPlcHdr"/>
        </w:types>
        <w:behaviors>
          <w:behavior w:val="content"/>
        </w:behaviors>
        <w:guid w:val="{BA42AF25-F17B-416C-820E-F73F614F2330}"/>
      </w:docPartPr>
      <w:docPartBody>
        <w:p w:rsidR="00A07ADE" w:rsidRDefault="000D741C" w:rsidP="000D741C">
          <w:pPr>
            <w:pStyle w:val="8479EFBEADAA4A6EA71F3F60C8FCBABD"/>
          </w:pPr>
          <w:r w:rsidRPr="00F12659">
            <w:rPr>
              <w:rStyle w:val="Textedelespacerserv"/>
            </w:rPr>
            <w:t>Cliquez ou appuyez ici pour entrer du texte.</w:t>
          </w:r>
        </w:p>
      </w:docPartBody>
    </w:docPart>
    <w:docPart>
      <w:docPartPr>
        <w:name w:val="A17F13CB2FD54F4CA732D7CFC2B8E256"/>
        <w:category>
          <w:name w:val="Général"/>
          <w:gallery w:val="placeholder"/>
        </w:category>
        <w:types>
          <w:type w:val="bbPlcHdr"/>
        </w:types>
        <w:behaviors>
          <w:behavior w:val="content"/>
        </w:behaviors>
        <w:guid w:val="{F5FBF59A-699B-47E0-A758-17E802B35DFD}"/>
      </w:docPartPr>
      <w:docPartBody>
        <w:p w:rsidR="00841C8C" w:rsidRDefault="00A07ADE" w:rsidP="00A07ADE">
          <w:r>
            <w:rPr>
              <w:rStyle w:val="Textedelespacerserv"/>
            </w:rPr>
            <w:t>Haga clic o pulse aquí para introducir texto.</w:t>
          </w:r>
        </w:p>
      </w:docPartBody>
    </w:docPart>
    <w:docPart>
      <w:docPartPr>
        <w:name w:val="ABD36143049446F7A0D494FDE00C1339"/>
        <w:category>
          <w:name w:val="Général"/>
          <w:gallery w:val="placeholder"/>
        </w:category>
        <w:types>
          <w:type w:val="bbPlcHdr"/>
        </w:types>
        <w:behaviors>
          <w:behavior w:val="content"/>
        </w:behaviors>
        <w:guid w:val="{1EF7DD09-0B15-40A0-8243-44C90B3CCD39}"/>
      </w:docPartPr>
      <w:docPartBody>
        <w:p w:rsidR="00841C8C" w:rsidRDefault="00A07ADE" w:rsidP="00A07ADE">
          <w:r>
            <w:rPr>
              <w:rStyle w:val="Textedelespacerserv"/>
            </w:rPr>
            <w:t>Haga clic o pulse aquí para introducir texto.</w:t>
          </w:r>
        </w:p>
      </w:docPartBody>
    </w:docPart>
    <w:docPart>
      <w:docPartPr>
        <w:name w:val="99F8BC31C5EA4BAC92D9BC75416531E2"/>
        <w:category>
          <w:name w:val="Général"/>
          <w:gallery w:val="placeholder"/>
        </w:category>
        <w:types>
          <w:type w:val="bbPlcHdr"/>
        </w:types>
        <w:behaviors>
          <w:behavior w:val="content"/>
        </w:behaviors>
        <w:guid w:val="{0A505F02-2450-4E56-B17E-4F01C27C2424}"/>
      </w:docPartPr>
      <w:docPartBody>
        <w:p w:rsidR="001A7E6C" w:rsidRDefault="00841C8C" w:rsidP="00841C8C">
          <w:pPr>
            <w:pStyle w:val="99F8BC31C5EA4BAC92D9BC75416531E2"/>
          </w:pPr>
          <w:r w:rsidRPr="00F12659">
            <w:rPr>
              <w:rStyle w:val="Textedelespacerserv"/>
            </w:rPr>
            <w:t>Cliquez ou appuyez ici pour entrer du texte.</w:t>
          </w:r>
        </w:p>
      </w:docPartBody>
    </w:docPart>
    <w:docPart>
      <w:docPartPr>
        <w:name w:val="F5A10CFA7D9F4911A94D04609CEDC2C3"/>
        <w:category>
          <w:name w:val="Général"/>
          <w:gallery w:val="placeholder"/>
        </w:category>
        <w:types>
          <w:type w:val="bbPlcHdr"/>
        </w:types>
        <w:behaviors>
          <w:behavior w:val="content"/>
        </w:behaviors>
        <w:guid w:val="{63C72C31-3DD8-4063-9E2C-7A3579E32998}"/>
      </w:docPartPr>
      <w:docPartBody>
        <w:p w:rsidR="00217EDE" w:rsidRDefault="001A7E6C" w:rsidP="001A7E6C">
          <w:r>
            <w:rPr>
              <w:rStyle w:val="Textedelespacerserv"/>
            </w:rPr>
            <w:t>Haga clic o pulse aquí para introducir texto.</w:t>
          </w:r>
        </w:p>
      </w:docPartBody>
    </w:docPart>
    <w:docPart>
      <w:docPartPr>
        <w:name w:val="FB3663C0199945029B839CB0CD6D98F2"/>
        <w:category>
          <w:name w:val="Général"/>
          <w:gallery w:val="placeholder"/>
        </w:category>
        <w:types>
          <w:type w:val="bbPlcHdr"/>
        </w:types>
        <w:behaviors>
          <w:behavior w:val="content"/>
        </w:behaviors>
        <w:guid w:val="{CBC75F88-3C36-4C85-BD04-6056B14A3688}"/>
      </w:docPartPr>
      <w:docPartBody>
        <w:p w:rsidR="00217EDE" w:rsidRDefault="001A7E6C" w:rsidP="001A7E6C">
          <w:pPr>
            <w:pStyle w:val="FB3663C0199945029B839CB0CD6D98F2"/>
          </w:pPr>
          <w:r w:rsidRPr="00F12659">
            <w:rPr>
              <w:rStyle w:val="Textedelespacerserv"/>
            </w:rPr>
            <w:t>Cliquez ou appuyez ici pour entrer du texte.</w:t>
          </w:r>
        </w:p>
      </w:docPartBody>
    </w:docPart>
    <w:docPart>
      <w:docPartPr>
        <w:name w:val="EE7763D2661D449FA020961FB1AA944E"/>
        <w:category>
          <w:name w:val="Général"/>
          <w:gallery w:val="placeholder"/>
        </w:category>
        <w:types>
          <w:type w:val="bbPlcHdr"/>
        </w:types>
        <w:behaviors>
          <w:behavior w:val="content"/>
        </w:behaviors>
        <w:guid w:val="{4D9FA3A7-B67F-408F-ABDF-B9AE2F95AEA3}"/>
      </w:docPartPr>
      <w:docPartBody>
        <w:p w:rsidR="00217EDE" w:rsidRDefault="001A7E6C" w:rsidP="001A7E6C">
          <w:r>
            <w:rPr>
              <w:rStyle w:val="Textedelespacerserv"/>
            </w:rPr>
            <w:t>Haga clic o pulse aquí para introducir texto.</w:t>
          </w:r>
        </w:p>
      </w:docPartBody>
    </w:docPart>
    <w:docPart>
      <w:docPartPr>
        <w:name w:val="8CB239D8D5FD4494BB6D183654C4FD5F"/>
        <w:category>
          <w:name w:val="Général"/>
          <w:gallery w:val="placeholder"/>
        </w:category>
        <w:types>
          <w:type w:val="bbPlcHdr"/>
        </w:types>
        <w:behaviors>
          <w:behavior w:val="content"/>
        </w:behaviors>
        <w:guid w:val="{BA59A97A-612D-4FE1-BCC6-74D604D74C46}"/>
      </w:docPartPr>
      <w:docPartBody>
        <w:p w:rsidR="00217EDE" w:rsidRDefault="001A7E6C" w:rsidP="001A7E6C">
          <w:r>
            <w:rPr>
              <w:rStyle w:val="Textedelespacerserv"/>
            </w:rPr>
            <w:t>Haga clic o pulse aquí para introducir texto.</w:t>
          </w:r>
        </w:p>
      </w:docPartBody>
    </w:docPart>
    <w:docPart>
      <w:docPartPr>
        <w:name w:val="A11464FCD742447F99B082211D9FFF83"/>
        <w:category>
          <w:name w:val="Général"/>
          <w:gallery w:val="placeholder"/>
        </w:category>
        <w:types>
          <w:type w:val="bbPlcHdr"/>
        </w:types>
        <w:behaviors>
          <w:behavior w:val="content"/>
        </w:behaviors>
        <w:guid w:val="{1DF79A4A-234B-4B14-A81F-E830361A20DD}"/>
      </w:docPartPr>
      <w:docPartBody>
        <w:p w:rsidR="00217EDE" w:rsidRDefault="001A7E6C" w:rsidP="001A7E6C">
          <w:r>
            <w:rPr>
              <w:rStyle w:val="Textedelespacerserv"/>
            </w:rPr>
            <w:t>Haga clic o pulse aquí para introducir texto.</w:t>
          </w:r>
        </w:p>
      </w:docPartBody>
    </w:docPart>
    <w:docPart>
      <w:docPartPr>
        <w:name w:val="D85E55E0266648D98A17D9F7F4B2F166"/>
        <w:category>
          <w:name w:val="Général"/>
          <w:gallery w:val="placeholder"/>
        </w:category>
        <w:types>
          <w:type w:val="bbPlcHdr"/>
        </w:types>
        <w:behaviors>
          <w:behavior w:val="content"/>
        </w:behaviors>
        <w:guid w:val="{C89C952B-2F57-4A9B-AB72-F99C2AC2218B}"/>
      </w:docPartPr>
      <w:docPartBody>
        <w:p w:rsidR="0000378F" w:rsidRDefault="00217EDE" w:rsidP="00217EDE">
          <w:r>
            <w:rPr>
              <w:rStyle w:val="Textedelespacerserv"/>
            </w:rPr>
            <w:t>Haga clic o pulse aquí para introducir texto.</w:t>
          </w:r>
        </w:p>
      </w:docPartBody>
    </w:docPart>
    <w:docPart>
      <w:docPartPr>
        <w:name w:val="AD6577D7792B40308CF60529A63BE439"/>
        <w:category>
          <w:name w:val="Général"/>
          <w:gallery w:val="placeholder"/>
        </w:category>
        <w:types>
          <w:type w:val="bbPlcHdr"/>
        </w:types>
        <w:behaviors>
          <w:behavior w:val="content"/>
        </w:behaviors>
        <w:guid w:val="{75883E1B-7B0A-43AE-B71B-493B39A8398A}"/>
      </w:docPartPr>
      <w:docPartBody>
        <w:p w:rsidR="004914FB" w:rsidRDefault="006F1D77" w:rsidP="006F1D77">
          <w:r>
            <w:rPr>
              <w:rStyle w:val="Textedelespacerserv"/>
            </w:rPr>
            <w:t>Haga clic o pulse aquí para introducir texto.</w:t>
          </w:r>
        </w:p>
      </w:docPartBody>
    </w:docPart>
    <w:docPart>
      <w:docPartPr>
        <w:name w:val="E5120A95989340D9A917806293311064"/>
        <w:category>
          <w:name w:val="Général"/>
          <w:gallery w:val="placeholder"/>
        </w:category>
        <w:types>
          <w:type w:val="bbPlcHdr"/>
        </w:types>
        <w:behaviors>
          <w:behavior w:val="content"/>
        </w:behaviors>
        <w:guid w:val="{E37C185A-AE97-42FD-B8DA-5D6200C27CEA}"/>
      </w:docPartPr>
      <w:docPartBody>
        <w:p w:rsidR="003B4844" w:rsidRDefault="003B4844" w:rsidP="003B4844">
          <w:pPr>
            <w:pStyle w:val="E5120A95989340D9A917806293311064"/>
          </w:pPr>
          <w:r w:rsidRPr="00F12659">
            <w:rPr>
              <w:rStyle w:val="Textedelespacerserv"/>
            </w:rPr>
            <w:t>Cliquez ou appuyez ici pour entrer du texte.</w:t>
          </w:r>
        </w:p>
      </w:docPartBody>
    </w:docPart>
    <w:docPart>
      <w:docPartPr>
        <w:name w:val="DD94CF3799964F6CAB68F47F055AA650"/>
        <w:category>
          <w:name w:val="Général"/>
          <w:gallery w:val="placeholder"/>
        </w:category>
        <w:types>
          <w:type w:val="bbPlcHdr"/>
        </w:types>
        <w:behaviors>
          <w:behavior w:val="content"/>
        </w:behaviors>
        <w:guid w:val="{FBDA3438-BF93-4C8B-AB7A-BED2BE60B2F7}"/>
      </w:docPartPr>
      <w:docPartBody>
        <w:p w:rsidR="003B4844" w:rsidRDefault="003B4844" w:rsidP="003B4844">
          <w:pPr>
            <w:pStyle w:val="DD94CF3799964F6CAB68F47F055AA650"/>
          </w:pPr>
          <w:r w:rsidRPr="00F12659">
            <w:rPr>
              <w:rStyle w:val="Textedelespacerserv"/>
            </w:rPr>
            <w:t>Cliquez ou appuyez ici pour entrer du texte.</w:t>
          </w:r>
        </w:p>
      </w:docPartBody>
    </w:docPart>
    <w:docPart>
      <w:docPartPr>
        <w:name w:val="8A40FB2AFD6C46B7B7FC792CACD669DC"/>
        <w:category>
          <w:name w:val="Général"/>
          <w:gallery w:val="placeholder"/>
        </w:category>
        <w:types>
          <w:type w:val="bbPlcHdr"/>
        </w:types>
        <w:behaviors>
          <w:behavior w:val="content"/>
        </w:behaviors>
        <w:guid w:val="{2F82D1AD-8567-4B35-AF20-49247E05DBD6}"/>
      </w:docPartPr>
      <w:docPartBody>
        <w:p w:rsidR="003B4844" w:rsidRDefault="003B4844" w:rsidP="003B4844">
          <w:r>
            <w:rPr>
              <w:rStyle w:val="Textedelespacerserv"/>
            </w:rPr>
            <w:t>Haga clic o pulse aquí para introducir texto.</w:t>
          </w:r>
        </w:p>
      </w:docPartBody>
    </w:docPart>
    <w:docPart>
      <w:docPartPr>
        <w:name w:val="38D68DE120C64F5DB0EAECABE63A9877"/>
        <w:category>
          <w:name w:val="Général"/>
          <w:gallery w:val="placeholder"/>
        </w:category>
        <w:types>
          <w:type w:val="bbPlcHdr"/>
        </w:types>
        <w:behaviors>
          <w:behavior w:val="content"/>
        </w:behaviors>
        <w:guid w:val="{2E4FB35A-8A2D-4B4D-AE54-7FD550C09611}"/>
      </w:docPartPr>
      <w:docPartBody>
        <w:p w:rsidR="003B4844" w:rsidRDefault="003B4844" w:rsidP="003B4844">
          <w:pPr>
            <w:pStyle w:val="38D68DE120C64F5DB0EAECABE63A9877"/>
          </w:pPr>
          <w:r w:rsidRPr="00F12659">
            <w:rPr>
              <w:rStyle w:val="Textedelespacerserv"/>
            </w:rPr>
            <w:t>Cliquez ou appuyez ici pour entrer du texte.</w:t>
          </w:r>
        </w:p>
      </w:docPartBody>
    </w:docPart>
    <w:docPart>
      <w:docPartPr>
        <w:name w:val="7925110020994117953077617C672293"/>
        <w:category>
          <w:name w:val="Général"/>
          <w:gallery w:val="placeholder"/>
        </w:category>
        <w:types>
          <w:type w:val="bbPlcHdr"/>
        </w:types>
        <w:behaviors>
          <w:behavior w:val="content"/>
        </w:behaviors>
        <w:guid w:val="{CC35CAF5-D2E4-4400-AFA3-0D52F17E6A7A}"/>
      </w:docPartPr>
      <w:docPartBody>
        <w:p w:rsidR="003B4844" w:rsidRDefault="003B4844" w:rsidP="003B4844">
          <w:pPr>
            <w:pStyle w:val="7925110020994117953077617C672293"/>
          </w:pPr>
          <w:r w:rsidRPr="00F12659">
            <w:rPr>
              <w:rStyle w:val="Textedelespacerserv"/>
            </w:rPr>
            <w:t>Cliquez ou appuyez ici pour entrer du texte.</w:t>
          </w:r>
        </w:p>
      </w:docPartBody>
    </w:docPart>
    <w:docPart>
      <w:docPartPr>
        <w:name w:val="1D5C89A25A9F40A2BEEA557ECB980184"/>
        <w:category>
          <w:name w:val="Général"/>
          <w:gallery w:val="placeholder"/>
        </w:category>
        <w:types>
          <w:type w:val="bbPlcHdr"/>
        </w:types>
        <w:behaviors>
          <w:behavior w:val="content"/>
        </w:behaviors>
        <w:guid w:val="{5CB44FEA-3159-495C-A8A7-87564F322EBA}"/>
      </w:docPartPr>
      <w:docPartBody>
        <w:p w:rsidR="00194665" w:rsidRDefault="003B4844" w:rsidP="003B4844">
          <w:r>
            <w:rPr>
              <w:rStyle w:val="Textedelespacerserv"/>
            </w:rPr>
            <w:t>Haga clic o pulse aquí para introducir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7DAA"/>
    <w:rsid w:val="0000378F"/>
    <w:rsid w:val="00060FEB"/>
    <w:rsid w:val="000D741C"/>
    <w:rsid w:val="000E24F4"/>
    <w:rsid w:val="00194665"/>
    <w:rsid w:val="001A7E6C"/>
    <w:rsid w:val="00217EDE"/>
    <w:rsid w:val="002B19AC"/>
    <w:rsid w:val="00362B42"/>
    <w:rsid w:val="003B4844"/>
    <w:rsid w:val="00450D63"/>
    <w:rsid w:val="004914FB"/>
    <w:rsid w:val="00495273"/>
    <w:rsid w:val="004D7B37"/>
    <w:rsid w:val="005669D3"/>
    <w:rsid w:val="00594CC8"/>
    <w:rsid w:val="005E05A1"/>
    <w:rsid w:val="006F1D77"/>
    <w:rsid w:val="00742A5E"/>
    <w:rsid w:val="007848BF"/>
    <w:rsid w:val="0078575E"/>
    <w:rsid w:val="00841C8C"/>
    <w:rsid w:val="00905FE7"/>
    <w:rsid w:val="00977993"/>
    <w:rsid w:val="00A07ADE"/>
    <w:rsid w:val="00A2471E"/>
    <w:rsid w:val="00A24DD6"/>
    <w:rsid w:val="00A47DAA"/>
    <w:rsid w:val="00A61C9F"/>
    <w:rsid w:val="00D06107"/>
    <w:rsid w:val="00D355FE"/>
    <w:rsid w:val="00D73D3B"/>
    <w:rsid w:val="00E362A0"/>
    <w:rsid w:val="00EC081D"/>
    <w:rsid w:val="00FD44B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
    <w:name w:val="Emphasis"/>
    <w:basedOn w:val="Policepardfaut"/>
    <w:uiPriority w:val="20"/>
    <w:qFormat/>
    <w:rsid w:val="00A47DAA"/>
    <w:rPr>
      <w:rFonts w:asciiTheme="minorHAnsi" w:hAnsiTheme="minorHAnsi"/>
      <w:b w:val="0"/>
      <w:i w:val="0"/>
      <w:iCs/>
      <w:caps w:val="0"/>
      <w:smallCaps w:val="0"/>
    </w:rPr>
  </w:style>
  <w:style w:type="character" w:styleId="Textedelespacerserv">
    <w:name w:val="Placeholder Text"/>
    <w:basedOn w:val="Policepardfaut"/>
    <w:uiPriority w:val="99"/>
    <w:semiHidden/>
    <w:rsid w:val="007848BF"/>
    <w:rPr>
      <w:color w:val="808080"/>
    </w:rPr>
  </w:style>
  <w:style w:type="paragraph" w:customStyle="1" w:styleId="60AAD36CE90A4AF089E057C50A506B7D">
    <w:name w:val="60AAD36CE90A4AF089E057C50A506B7D"/>
    <w:rsid w:val="000D741C"/>
  </w:style>
  <w:style w:type="paragraph" w:customStyle="1" w:styleId="D7EA38F540AC4814B9AFA138F9E80ACB">
    <w:name w:val="D7EA38F540AC4814B9AFA138F9E80ACB"/>
    <w:rsid w:val="000D741C"/>
  </w:style>
  <w:style w:type="paragraph" w:customStyle="1" w:styleId="F5295708ED60460092B371058550AF8F">
    <w:name w:val="F5295708ED60460092B371058550AF8F"/>
    <w:rsid w:val="000D741C"/>
  </w:style>
  <w:style w:type="paragraph" w:customStyle="1" w:styleId="187B31B027A74573A85421DAAD105246">
    <w:name w:val="187B31B027A74573A85421DAAD105246"/>
    <w:rsid w:val="000D741C"/>
  </w:style>
  <w:style w:type="paragraph" w:customStyle="1" w:styleId="B346A07E78764941B03F4087160ED964">
    <w:name w:val="B346A07E78764941B03F4087160ED964"/>
    <w:rsid w:val="000D741C"/>
  </w:style>
  <w:style w:type="paragraph" w:customStyle="1" w:styleId="4F52CB7B9AA74650AA2D661C52B230FD">
    <w:name w:val="4F52CB7B9AA74650AA2D661C52B230FD"/>
    <w:rsid w:val="000D741C"/>
  </w:style>
  <w:style w:type="paragraph" w:customStyle="1" w:styleId="FF033B40E9F6434FBF0A3ECAA929B651">
    <w:name w:val="FF033B40E9F6434FBF0A3ECAA929B651"/>
    <w:rsid w:val="000D741C"/>
  </w:style>
  <w:style w:type="paragraph" w:customStyle="1" w:styleId="78466BD9656741BAB6F752B0C1BD9E46">
    <w:name w:val="78466BD9656741BAB6F752B0C1BD9E46"/>
    <w:rsid w:val="000D741C"/>
  </w:style>
  <w:style w:type="paragraph" w:customStyle="1" w:styleId="E4688DD6E7B948A1BD1CAEF450272476">
    <w:name w:val="E4688DD6E7B948A1BD1CAEF450272476"/>
    <w:rsid w:val="000D741C"/>
  </w:style>
  <w:style w:type="paragraph" w:customStyle="1" w:styleId="9AA0492FCE3243C0A989FAA0AFCB1406">
    <w:name w:val="9AA0492FCE3243C0A989FAA0AFCB1406"/>
    <w:rsid w:val="000D741C"/>
  </w:style>
  <w:style w:type="paragraph" w:customStyle="1" w:styleId="FF46F3A4EF894DE5A7A730FA59D1014C">
    <w:name w:val="FF46F3A4EF894DE5A7A730FA59D1014C"/>
    <w:rsid w:val="000D741C"/>
  </w:style>
  <w:style w:type="paragraph" w:customStyle="1" w:styleId="8479EFBEADAA4A6EA71F3F60C8FCBABD">
    <w:name w:val="8479EFBEADAA4A6EA71F3F60C8FCBABD"/>
    <w:rsid w:val="000D741C"/>
  </w:style>
  <w:style w:type="paragraph" w:customStyle="1" w:styleId="99F8BC31C5EA4BAC92D9BC75416531E2">
    <w:name w:val="99F8BC31C5EA4BAC92D9BC75416531E2"/>
    <w:rsid w:val="00841C8C"/>
  </w:style>
  <w:style w:type="paragraph" w:customStyle="1" w:styleId="FB3663C0199945029B839CB0CD6D98F2">
    <w:name w:val="FB3663C0199945029B839CB0CD6D98F2"/>
    <w:rsid w:val="001A7E6C"/>
  </w:style>
  <w:style w:type="paragraph" w:customStyle="1" w:styleId="E5120A95989340D9A917806293311064">
    <w:name w:val="E5120A95989340D9A917806293311064"/>
    <w:rsid w:val="003B4844"/>
  </w:style>
  <w:style w:type="paragraph" w:customStyle="1" w:styleId="DD94CF3799964F6CAB68F47F055AA650">
    <w:name w:val="DD94CF3799964F6CAB68F47F055AA650"/>
    <w:rsid w:val="003B4844"/>
  </w:style>
  <w:style w:type="paragraph" w:customStyle="1" w:styleId="38D68DE120C64F5DB0EAECABE63A9877">
    <w:name w:val="38D68DE120C64F5DB0EAECABE63A9877"/>
    <w:rsid w:val="003B4844"/>
  </w:style>
  <w:style w:type="paragraph" w:customStyle="1" w:styleId="7925110020994117953077617C672293">
    <w:name w:val="7925110020994117953077617C672293"/>
    <w:rsid w:val="003B4844"/>
  </w:style>
  <w:style w:type="paragraph" w:customStyle="1" w:styleId="CBFFD8D0AB084CF283AC82A3EFC13941">
    <w:name w:val="CBFFD8D0AB084CF283AC82A3EFC13941"/>
    <w:rsid w:val="003B48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Business Theme to use">
  <a:themeElements>
    <a:clrScheme name="BUS_Activity Based Cost Tracker">
      <a:dk1>
        <a:sysClr val="windowText" lastClr="000000"/>
      </a:dk1>
      <a:lt1>
        <a:sysClr val="window" lastClr="FFFFFF"/>
      </a:lt1>
      <a:dk2>
        <a:srgbClr val="1F497D"/>
      </a:dk2>
      <a:lt2>
        <a:srgbClr val="EEECE1"/>
      </a:lt2>
      <a:accent1>
        <a:srgbClr val="F7F5E6"/>
      </a:accent1>
      <a:accent2>
        <a:srgbClr val="333A56"/>
      </a:accent2>
      <a:accent3>
        <a:srgbClr val="52658F"/>
      </a:accent3>
      <a:accent4>
        <a:srgbClr val="E8E8E8"/>
      </a:accent4>
      <a:accent5>
        <a:srgbClr val="000000"/>
      </a:accent5>
      <a:accent6>
        <a:srgbClr val="8A8A8A"/>
      </a:accent6>
      <a:hlink>
        <a:srgbClr val="0096D2"/>
      </a:hlink>
      <a:folHlink>
        <a:srgbClr val="00578B"/>
      </a:folHlink>
    </a:clrScheme>
    <a:fontScheme name="Custom 53">
      <a:majorFont>
        <a:latin typeface="Franklin Gothic Book"/>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Dark" id="{D39323B7-B2D6-4C10-818B-A5CD4ACE85BD}" vid="{15FD9199-0511-4D87-8BFB-2FF3F0C5B5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nsigne2 xmlns="42f9a111-8212-4372-a074-d1bb339029fe">NE PAS renommer, déplacer ou supprimer.</Consigne2>
    <lcf76f155ced4ddcb4097134ff3c332f xmlns="42f9a111-8212-4372-a074-d1bb339029fe">
      <Terms xmlns="http://schemas.microsoft.com/office/infopath/2007/PartnerControls"/>
    </lcf76f155ced4ddcb4097134ff3c332f>
    <_Flow_SignoffStatus xmlns="42f9a111-8212-4372-a074-d1bb339029fe" xsi:nil="true"/>
    <TaxCatchAll xmlns="4e2066e5-f650-4e76-9623-390249395ada" xsi:nil="true"/>
    <Attention xmlns="42f9a111-8212-4372-a074-d1bb339029fe">Attention</Attention>
    <Consigne xmlns="42f9a111-8212-4372-a074-d1bb339029f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CB4C4B6E0EC1A46BDEB75AA8ABDE603" ma:contentTypeVersion="20" ma:contentTypeDescription="Crée un document." ma:contentTypeScope="" ma:versionID="cb6c2cbb9cacd2a048504859879851c8">
  <xsd:schema xmlns:xsd="http://www.w3.org/2001/XMLSchema" xmlns:xs="http://www.w3.org/2001/XMLSchema" xmlns:p="http://schemas.microsoft.com/office/2006/metadata/properties" xmlns:ns2="42f9a111-8212-4372-a074-d1bb339029fe" xmlns:ns3="4e2066e5-f650-4e76-9623-390249395ada" targetNamespace="http://schemas.microsoft.com/office/2006/metadata/properties" ma:root="true" ma:fieldsID="8395c6d22c34110eb4929ef454a36947" ns2:_="" ns3:_="">
    <xsd:import namespace="42f9a111-8212-4372-a074-d1bb339029fe"/>
    <xsd:import namespace="4e2066e5-f650-4e76-9623-390249395ad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Location" minOccurs="0"/>
                <xsd:element ref="ns2:MediaServiceSearchProperties" minOccurs="0"/>
                <xsd:element ref="ns2:Consigne" minOccurs="0"/>
                <xsd:element ref="ns2:Consigne2" minOccurs="0"/>
                <xsd:element ref="ns2:_Flow_SignoffStatus" minOccurs="0"/>
                <xsd:element ref="ns2:Atten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f9a111-8212-4372-a074-d1bb339029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d0b2ccbb-f3f7-4fa6-ab08-982981b21a3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Consigne" ma:index="23" nillable="true" ma:displayName="Consigne" ma:description="A ne déplacer, renommer ou supprimer sous aucun prétexte" ma:format="Dropdown" ma:internalName="Consigne">
      <xsd:simpleType>
        <xsd:restriction base="dms:Text">
          <xsd:maxLength value="255"/>
        </xsd:restriction>
      </xsd:simpleType>
    </xsd:element>
    <xsd:element name="Consigne2" ma:index="24" nillable="true" ma:displayName="Consigne 2" ma:default="NE PAS renommer, déplacer ou supprimer." ma:format="Dropdown" ma:internalName="Consigne2">
      <xsd:simpleType>
        <xsd:restriction base="dms:Text">
          <xsd:maxLength value="255"/>
        </xsd:restriction>
      </xsd:simpleType>
    </xsd:element>
    <xsd:element name="_Flow_SignoffStatus" ma:index="25" nillable="true" ma:displayName="État de validation" ma:internalName="_x0024_Resources_x003a_core_x002c_Signoff_Status">
      <xsd:simpleType>
        <xsd:restriction base="dms:Text"/>
      </xsd:simpleType>
    </xsd:element>
    <xsd:element name="Attention" ma:index="26" nillable="true" ma:displayName="Attention" ma:default="Attention" ma:description="Attention" ma:format="Dropdown" ma:internalName="Attention">
      <xsd:simpleType>
        <xsd:restriction base="dms:Text">
          <xsd:maxLength value="255"/>
        </xsd:restrictio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e2066e5-f650-4e76-9623-390249395ada"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dbe5a082-1bcb-425a-b2f5-bc6b12186191}" ma:internalName="TaxCatchAll" ma:showField="CatchAllData" ma:web="4e2066e5-f650-4e76-9623-390249395a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A27584-E4C2-4279-B827-E8CB4EBE3B76}">
  <ds:schemaRefs>
    <ds:schemaRef ds:uri="http://schemas.openxmlformats.org/officeDocument/2006/bibliography"/>
  </ds:schemaRefs>
</ds:datastoreItem>
</file>

<file path=customXml/itemProps2.xml><?xml version="1.0" encoding="utf-8"?>
<ds:datastoreItem xmlns:ds="http://schemas.openxmlformats.org/officeDocument/2006/customXml" ds:itemID="{5C8FD774-1B5E-437E-BA97-7C2A38EA27E6}">
  <ds:schemaRefs>
    <ds:schemaRef ds:uri="http://schemas.microsoft.com/sharepoint/v3/contenttype/forms"/>
  </ds:schemaRefs>
</ds:datastoreItem>
</file>

<file path=customXml/itemProps3.xml><?xml version="1.0" encoding="utf-8"?>
<ds:datastoreItem xmlns:ds="http://schemas.openxmlformats.org/officeDocument/2006/customXml" ds:itemID="{6CCD373B-0576-4E44-A284-0B50CBA69FE3}">
  <ds:schemaRefs>
    <ds:schemaRef ds:uri="http://schemas.microsoft.com/office/2006/metadata/properties"/>
    <ds:schemaRef ds:uri="http://schemas.microsoft.com/office/infopath/2007/PartnerControls"/>
    <ds:schemaRef ds:uri="71af3243-3dd4-4a8d-8c0d-dd76da1f02a5"/>
    <ds:schemaRef ds:uri="42f9a111-8212-4372-a074-d1bb339029fe"/>
    <ds:schemaRef ds:uri="4e2066e5-f650-4e76-9623-390249395ada"/>
  </ds:schemaRefs>
</ds:datastoreItem>
</file>

<file path=customXml/itemProps4.xml><?xml version="1.0" encoding="utf-8"?>
<ds:datastoreItem xmlns:ds="http://schemas.openxmlformats.org/officeDocument/2006/customXml" ds:itemID="{957DE980-984F-4DD8-A0BB-929A825111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2f9a111-8212-4372-a074-d1bb339029fe"/>
    <ds:schemaRef ds:uri="4e2066e5-f650-4e76-9623-390249395a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Formulaire de mise à jour pour cabinet - Santé.dotx</Template>
  <TotalTime>1</TotalTime>
  <Pages>8</Pages>
  <Words>2685</Words>
  <Characters>14773</Characters>
  <Application>Microsoft Office Word</Application>
  <DocSecurity>0</DocSecurity>
  <Lines>123</Lines>
  <Paragraphs>34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Violeta ALEGRE | FLUENT PLANET</dc:creator>
  <cp:keywords/>
  <dc:description/>
  <cp:lastModifiedBy>PINTADO Na'akin</cp:lastModifiedBy>
  <cp:revision>3</cp:revision>
  <dcterms:created xsi:type="dcterms:W3CDTF">2025-12-22T10:16:00Z</dcterms:created>
  <dcterms:modified xsi:type="dcterms:W3CDTF">2025-12-22T10:16:00Z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0x010100CCB4C4B6E0EC1A46BDEB75AA8ABDE603</vt:lpwstr>
  </property>
</Properties>
</file>